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24658" w14:textId="776FB482" w:rsidR="00D22BE4" w:rsidRPr="002C078A" w:rsidRDefault="00DA509A" w:rsidP="005D724B">
      <w:pPr>
        <w:spacing w:before="120"/>
        <w:jc w:val="right"/>
        <w:rPr>
          <w:rFonts w:ascii="Arial" w:hAnsi="Arial" w:cs="Arial"/>
          <w:sz w:val="20"/>
          <w:szCs w:val="20"/>
        </w:rPr>
      </w:pPr>
      <w:r w:rsidRPr="002C078A">
        <w:rPr>
          <w:rFonts w:ascii="Arial" w:hAnsi="Arial" w:cs="Arial"/>
          <w:sz w:val="20"/>
          <w:szCs w:val="20"/>
        </w:rPr>
        <w:t>................................................................</w:t>
      </w:r>
      <w:r w:rsidR="00D22BE4" w:rsidRPr="002C078A">
        <w:rPr>
          <w:rFonts w:ascii="Arial" w:hAnsi="Arial" w:cs="Arial"/>
          <w:sz w:val="20"/>
          <w:szCs w:val="20"/>
        </w:rPr>
        <w:t>...................</w:t>
      </w:r>
      <w:r w:rsidRPr="002C078A">
        <w:rPr>
          <w:rFonts w:ascii="Arial" w:hAnsi="Arial" w:cs="Arial"/>
          <w:sz w:val="20"/>
          <w:szCs w:val="20"/>
        </w:rPr>
        <w:tab/>
      </w:r>
      <w:r w:rsidR="005D724B">
        <w:rPr>
          <w:rFonts w:ascii="Arial" w:hAnsi="Arial" w:cs="Arial"/>
          <w:sz w:val="20"/>
          <w:szCs w:val="20"/>
        </w:rPr>
        <w:t xml:space="preserve">   </w:t>
      </w:r>
      <w:r w:rsidR="0032655D" w:rsidRPr="002C078A">
        <w:rPr>
          <w:rFonts w:ascii="Arial" w:hAnsi="Arial" w:cs="Arial"/>
          <w:sz w:val="20"/>
          <w:szCs w:val="20"/>
        </w:rPr>
        <w:tab/>
      </w:r>
      <w:r w:rsidR="0032655D" w:rsidRPr="002C078A">
        <w:rPr>
          <w:rFonts w:ascii="Arial" w:hAnsi="Arial" w:cs="Arial"/>
          <w:sz w:val="20"/>
          <w:szCs w:val="20"/>
        </w:rPr>
        <w:tab/>
      </w:r>
      <w:r w:rsidR="0032655D" w:rsidRPr="002C078A">
        <w:rPr>
          <w:rFonts w:ascii="Arial" w:hAnsi="Arial" w:cs="Arial"/>
          <w:sz w:val="20"/>
          <w:szCs w:val="20"/>
        </w:rPr>
        <w:tab/>
      </w:r>
      <w:r w:rsidR="0032655D" w:rsidRPr="002C078A">
        <w:rPr>
          <w:rFonts w:ascii="Arial" w:hAnsi="Arial" w:cs="Arial"/>
          <w:sz w:val="20"/>
          <w:szCs w:val="20"/>
        </w:rPr>
        <w:tab/>
      </w:r>
      <w:r w:rsidR="0032655D" w:rsidRPr="002C078A">
        <w:rPr>
          <w:rFonts w:ascii="Arial" w:hAnsi="Arial" w:cs="Arial"/>
          <w:sz w:val="20"/>
          <w:szCs w:val="20"/>
        </w:rPr>
        <w:tab/>
      </w:r>
      <w:r w:rsidR="0032655D" w:rsidRPr="002C078A">
        <w:rPr>
          <w:rFonts w:ascii="Arial" w:hAnsi="Arial" w:cs="Arial"/>
          <w:sz w:val="20"/>
          <w:szCs w:val="20"/>
        </w:rPr>
        <w:tab/>
      </w:r>
      <w:r w:rsidR="00D22BE4" w:rsidRPr="002C078A">
        <w:rPr>
          <w:rFonts w:ascii="Arial" w:hAnsi="Arial" w:cs="Arial"/>
          <w:sz w:val="20"/>
          <w:szCs w:val="20"/>
        </w:rPr>
        <w:t>...................................., dnia ....</w:t>
      </w:r>
      <w:r w:rsidR="00F102C3" w:rsidRPr="002C078A">
        <w:rPr>
          <w:rFonts w:ascii="Arial" w:hAnsi="Arial" w:cs="Arial"/>
          <w:sz w:val="20"/>
          <w:szCs w:val="20"/>
        </w:rPr>
        <w:t>.</w:t>
      </w:r>
      <w:r w:rsidR="00091FCF" w:rsidRPr="002C078A">
        <w:rPr>
          <w:rFonts w:ascii="Arial" w:hAnsi="Arial" w:cs="Arial"/>
          <w:sz w:val="20"/>
          <w:szCs w:val="20"/>
        </w:rPr>
        <w:t>.................. 202</w:t>
      </w:r>
      <w:r w:rsidR="007D5EDA">
        <w:rPr>
          <w:rFonts w:ascii="Arial" w:hAnsi="Arial" w:cs="Arial"/>
          <w:sz w:val="20"/>
          <w:szCs w:val="20"/>
        </w:rPr>
        <w:t>6</w:t>
      </w:r>
      <w:r w:rsidR="0068726E" w:rsidRPr="002C078A">
        <w:rPr>
          <w:rFonts w:ascii="Arial" w:hAnsi="Arial" w:cs="Arial"/>
          <w:sz w:val="20"/>
          <w:szCs w:val="20"/>
        </w:rPr>
        <w:t xml:space="preserve"> </w:t>
      </w:r>
      <w:r w:rsidR="00D22BE4" w:rsidRPr="002C078A">
        <w:rPr>
          <w:rFonts w:ascii="Arial" w:hAnsi="Arial" w:cs="Arial"/>
          <w:sz w:val="20"/>
          <w:szCs w:val="20"/>
        </w:rPr>
        <w:t>r.</w:t>
      </w:r>
    </w:p>
    <w:p w14:paraId="10D16707" w14:textId="77777777" w:rsidR="00DA509A" w:rsidRPr="002C078A" w:rsidRDefault="00905E0F" w:rsidP="00D22BE4">
      <w:pPr>
        <w:ind w:right="39"/>
        <w:rPr>
          <w:rFonts w:ascii="Arial" w:eastAsia="Batang" w:hAnsi="Arial" w:cs="Arial"/>
          <w:i/>
          <w:sz w:val="20"/>
          <w:szCs w:val="20"/>
        </w:rPr>
      </w:pPr>
      <w:r w:rsidRPr="002C078A">
        <w:rPr>
          <w:rFonts w:ascii="Arial" w:hAnsi="Arial" w:cs="Arial"/>
          <w:sz w:val="20"/>
          <w:szCs w:val="20"/>
        </w:rPr>
        <w:t xml:space="preserve">          </w:t>
      </w:r>
      <w:r w:rsidR="00910410" w:rsidRPr="002C078A">
        <w:rPr>
          <w:rFonts w:ascii="Arial" w:eastAsia="Batang" w:hAnsi="Arial" w:cs="Arial"/>
          <w:i/>
          <w:sz w:val="20"/>
          <w:szCs w:val="20"/>
        </w:rPr>
        <w:t xml:space="preserve">  (N</w:t>
      </w:r>
      <w:r w:rsidR="00D22BE4" w:rsidRPr="002C078A">
        <w:rPr>
          <w:rFonts w:ascii="Arial" w:eastAsia="Batang" w:hAnsi="Arial" w:cs="Arial"/>
          <w:i/>
          <w:sz w:val="20"/>
          <w:szCs w:val="20"/>
        </w:rPr>
        <w:t>azwa i adres Wykonawcy)</w:t>
      </w:r>
    </w:p>
    <w:p w14:paraId="4C6A2ED7" w14:textId="77777777" w:rsidR="00905E0F" w:rsidRPr="002C078A" w:rsidRDefault="00905E0F" w:rsidP="00DA509A">
      <w:pPr>
        <w:ind w:right="39"/>
        <w:rPr>
          <w:rFonts w:ascii="Arial" w:eastAsia="Batang" w:hAnsi="Arial" w:cs="Arial"/>
          <w:i/>
          <w:sz w:val="20"/>
          <w:szCs w:val="20"/>
        </w:rPr>
      </w:pPr>
    </w:p>
    <w:p w14:paraId="2093C9E5" w14:textId="1B3BE9F4" w:rsidR="0032655D" w:rsidRPr="002C078A" w:rsidRDefault="0032655D" w:rsidP="0032655D">
      <w:pPr>
        <w:pStyle w:val="Default"/>
        <w:spacing w:line="276" w:lineRule="auto"/>
        <w:contextualSpacing/>
        <w:jc w:val="center"/>
        <w:rPr>
          <w:b/>
          <w:color w:val="auto"/>
          <w:sz w:val="20"/>
          <w:szCs w:val="20"/>
        </w:rPr>
      </w:pPr>
      <w:r w:rsidRPr="002C078A">
        <w:rPr>
          <w:b/>
          <w:color w:val="auto"/>
          <w:sz w:val="20"/>
          <w:szCs w:val="20"/>
        </w:rPr>
        <w:t>WYKAZ OSÓB, KTÓRE BĘDĄ UCZESTNICZYĆ W WYKONYWANIU ZAMÓWIENIA</w:t>
      </w:r>
    </w:p>
    <w:p w14:paraId="7AA9A5D0" w14:textId="77777777" w:rsidR="006834B4" w:rsidRDefault="0032655D" w:rsidP="00964203">
      <w:pPr>
        <w:spacing w:line="48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0" w:name="_Hlk156471327"/>
      <w:r w:rsidRPr="001E7988">
        <w:rPr>
          <w:rFonts w:ascii="Arial" w:hAnsi="Arial" w:cs="Arial"/>
          <w:color w:val="000000" w:themeColor="text1"/>
          <w:sz w:val="20"/>
          <w:szCs w:val="20"/>
        </w:rPr>
        <w:t xml:space="preserve">Składany do </w:t>
      </w:r>
      <w:r w:rsidR="00C920BE" w:rsidRPr="001E7988">
        <w:rPr>
          <w:rFonts w:ascii="Arial" w:hAnsi="Arial" w:cs="Arial"/>
          <w:color w:val="000000" w:themeColor="text1"/>
          <w:sz w:val="20"/>
          <w:szCs w:val="20"/>
        </w:rPr>
        <w:t>postępowania</w:t>
      </w:r>
      <w:r w:rsidR="00A00760" w:rsidRPr="001E798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21293" w:rsidRPr="001E7988">
        <w:rPr>
          <w:rFonts w:ascii="Arial" w:hAnsi="Arial" w:cs="Arial"/>
          <w:color w:val="000000" w:themeColor="text1"/>
          <w:sz w:val="20"/>
          <w:szCs w:val="20"/>
        </w:rPr>
        <w:t xml:space="preserve">pn. </w:t>
      </w:r>
      <w:bookmarkStart w:id="1" w:name="_Hlk158705428"/>
    </w:p>
    <w:p w14:paraId="1F601FF9" w14:textId="01145F3C" w:rsidR="00964203" w:rsidRPr="001E7988" w:rsidRDefault="007D5EDA" w:rsidP="00964203">
      <w:pPr>
        <w:spacing w:line="480" w:lineRule="auto"/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  <w:bookmarkStart w:id="2" w:name="_Hlk190866910"/>
      <w:bookmarkEnd w:id="1"/>
      <w:r w:rsidRPr="007B2386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Pr="00733FC5">
        <w:rPr>
          <w:rFonts w:ascii="Arial" w:hAnsi="Arial" w:cs="Arial"/>
          <w:b/>
          <w:sz w:val="20"/>
          <w:szCs w:val="20"/>
        </w:rPr>
        <w:t>Rozbudowa dróg gminnych w miejscowościach Nowa Słupia i Jeleniów w Gminie Nowa Słupia w ramach dofinansowania z RFRD</w:t>
      </w:r>
      <w:bookmarkEnd w:id="2"/>
      <w:r w:rsidRPr="007B2386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  <w:r w:rsidR="001E7988" w:rsidRPr="001E7988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Start w:id="3" w:name="_Hlk158705492"/>
      <w:r w:rsidR="001E7988" w:rsidRPr="001E7988">
        <w:rPr>
          <w:rFonts w:ascii="Arial" w:hAnsi="Arial" w:cs="Arial"/>
          <w:color w:val="000000" w:themeColor="text1"/>
          <w:sz w:val="20"/>
          <w:szCs w:val="20"/>
        </w:rPr>
        <w:t>dla Części:</w:t>
      </w:r>
      <w:bookmarkEnd w:id="3"/>
    </w:p>
    <w:tbl>
      <w:tblPr>
        <w:tblW w:w="14169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541"/>
      </w:tblGrid>
      <w:tr w:rsidR="002C078A" w:rsidRPr="0078663F" w14:paraId="43D597DC" w14:textId="77777777" w:rsidTr="00C51925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0202C8DE" w14:textId="77777777" w:rsidR="0032655D" w:rsidRPr="0078663F" w:rsidRDefault="0032655D" w:rsidP="00964203">
            <w:pPr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pacing w:val="4"/>
                <w:sz w:val="18"/>
                <w:szCs w:val="18"/>
              </w:rPr>
            </w:pPr>
            <w:r w:rsidRPr="0078663F">
              <w:rPr>
                <w:rFonts w:ascii="Arial" w:hAnsi="Arial" w:cs="Arial"/>
                <w:b/>
                <w:color w:val="000000" w:themeColor="text1"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939D" w14:textId="77777777" w:rsidR="0032655D" w:rsidRPr="0078663F" w:rsidRDefault="0032655D" w:rsidP="00964203">
            <w:pPr>
              <w:pStyle w:val="Default"/>
              <w:jc w:val="center"/>
              <w:rPr>
                <w:color w:val="000000" w:themeColor="text1"/>
                <w:sz w:val="18"/>
                <w:szCs w:val="18"/>
              </w:rPr>
            </w:pPr>
            <w:r w:rsidRPr="0078663F">
              <w:rPr>
                <w:b/>
                <w:bCs/>
                <w:color w:val="000000" w:themeColor="text1"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B2E6" w14:textId="77777777" w:rsidR="0032655D" w:rsidRPr="0038444D" w:rsidRDefault="0032655D" w:rsidP="0096420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444D">
              <w:rPr>
                <w:b/>
                <w:bCs/>
                <w:color w:val="auto"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E942" w14:textId="77777777" w:rsidR="0032655D" w:rsidRPr="0038444D" w:rsidRDefault="0032655D" w:rsidP="00964203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14:paraId="69B382A8" w14:textId="0DA3DDB2" w:rsidR="0032655D" w:rsidRPr="0038444D" w:rsidRDefault="0032655D" w:rsidP="00964203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38444D">
              <w:rPr>
                <w:b/>
                <w:bCs/>
                <w:color w:val="auto"/>
                <w:sz w:val="18"/>
                <w:szCs w:val="18"/>
              </w:rPr>
              <w:t xml:space="preserve">Kwalifikacje zawodowe </w:t>
            </w:r>
            <w:r w:rsidR="00B16109" w:rsidRPr="0038444D">
              <w:rPr>
                <w:b/>
                <w:bCs/>
                <w:color w:val="auto"/>
                <w:sz w:val="18"/>
                <w:szCs w:val="18"/>
              </w:rPr>
              <w:br/>
            </w:r>
            <w:r w:rsidRPr="0038444D">
              <w:rPr>
                <w:b/>
                <w:bCs/>
                <w:color w:val="auto"/>
                <w:sz w:val="18"/>
                <w:szCs w:val="18"/>
              </w:rPr>
              <w:t>tj.</w:t>
            </w:r>
          </w:p>
          <w:p w14:paraId="26A866A3" w14:textId="77777777" w:rsidR="0032655D" w:rsidRPr="0038444D" w:rsidRDefault="0032655D" w:rsidP="00964203">
            <w:pPr>
              <w:pStyle w:val="Default"/>
              <w:ind w:left="-425" w:firstLine="425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38444D">
              <w:rPr>
                <w:b/>
                <w:bCs/>
                <w:color w:val="auto"/>
                <w:sz w:val="18"/>
                <w:szCs w:val="18"/>
              </w:rPr>
              <w:t>rodzaj i numer uprawnień budowlanych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3B81" w14:textId="77777777" w:rsidR="0032655D" w:rsidRPr="0078663F" w:rsidRDefault="0032655D" w:rsidP="00964203">
            <w:pPr>
              <w:pStyle w:val="Default"/>
              <w:jc w:val="center"/>
              <w:rPr>
                <w:color w:val="000000" w:themeColor="text1"/>
                <w:sz w:val="18"/>
                <w:szCs w:val="18"/>
              </w:rPr>
            </w:pPr>
            <w:r w:rsidRPr="0078663F">
              <w:rPr>
                <w:b/>
                <w:bCs/>
                <w:color w:val="000000" w:themeColor="text1"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883CF7" w:rsidRPr="00964203" w14:paraId="6EC19302" w14:textId="77777777" w:rsidTr="00964203">
        <w:trPr>
          <w:trHeight w:val="405"/>
        </w:trPr>
        <w:tc>
          <w:tcPr>
            <w:tcW w:w="14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29D18" w14:textId="1EB98C23" w:rsidR="00883CF7" w:rsidRPr="007D5EDA" w:rsidRDefault="00964203" w:rsidP="007D5EDA">
            <w:pPr>
              <w:tabs>
                <w:tab w:val="left" w:pos="426"/>
                <w:tab w:val="left" w:pos="462"/>
              </w:tabs>
              <w:spacing w:before="240" w:after="240"/>
              <w:jc w:val="center"/>
              <w:rPr>
                <w:rFonts w:ascii="Arial" w:hAnsi="Arial" w:cs="Arial"/>
                <w:b/>
                <w:color w:val="44546A" w:themeColor="text2"/>
                <w:sz w:val="20"/>
                <w:szCs w:val="20"/>
              </w:rPr>
            </w:pPr>
            <w:r w:rsidRPr="007D5EDA"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t xml:space="preserve">NR 1 </w:t>
            </w:r>
            <w:bookmarkStart w:id="4" w:name="_Hlk158031315"/>
            <w:r w:rsidR="007D5EDA" w:rsidRPr="007D5EDA">
              <w:rPr>
                <w:rFonts w:ascii="Arial" w:hAnsi="Arial" w:cs="Arial"/>
                <w:b/>
                <w:color w:val="2F5496"/>
                <w:sz w:val="20"/>
                <w:szCs w:val="20"/>
                <w:lang w:eastAsia="en-US"/>
              </w:rPr>
              <w:t>„Rozbudowa drogi gminnej 352085T – ul. Łazy w Nowej Słupi”</w:t>
            </w:r>
            <w:r w:rsidR="007D5EDA" w:rsidRPr="007D5EDA">
              <w:rPr>
                <w:rFonts w:ascii="Arial" w:hAnsi="Arial" w:cs="Arial"/>
                <w:b/>
                <w:color w:val="44546A" w:themeColor="text2"/>
                <w:sz w:val="20"/>
                <w:szCs w:val="20"/>
              </w:rPr>
              <w:t xml:space="preserve">. </w:t>
            </w:r>
            <w:r w:rsidR="007D5EDA" w:rsidRPr="007D5EDA">
              <w:rPr>
                <w:rFonts w:ascii="Arial" w:hAnsi="Arial" w:cs="Arial"/>
                <w:b/>
                <w:color w:val="FF0000"/>
                <w:sz w:val="20"/>
                <w:szCs w:val="20"/>
              </w:rPr>
              <w:t>**</w:t>
            </w:r>
            <w:bookmarkEnd w:id="4"/>
          </w:p>
        </w:tc>
      </w:tr>
      <w:tr w:rsidR="00130E72" w:rsidRPr="0078663F" w14:paraId="01F523D1" w14:textId="77777777" w:rsidTr="00C51925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2B10401" w14:textId="38D08E80" w:rsidR="00130E72" w:rsidRPr="0078663F" w:rsidRDefault="00130E72" w:rsidP="00A71E09">
            <w:pPr>
              <w:snapToGrid w:val="0"/>
              <w:spacing w:before="120"/>
              <w:jc w:val="center"/>
              <w:rPr>
                <w:rFonts w:ascii="Arial" w:hAnsi="Arial" w:cs="Arial"/>
                <w:color w:val="000000" w:themeColor="text1"/>
                <w:spacing w:val="4"/>
                <w:sz w:val="18"/>
                <w:szCs w:val="18"/>
              </w:rPr>
            </w:pPr>
            <w:r w:rsidRPr="0078663F">
              <w:rPr>
                <w:rFonts w:ascii="Arial" w:hAnsi="Arial" w:cs="Arial"/>
                <w:color w:val="000000" w:themeColor="text1"/>
                <w:spacing w:val="4"/>
                <w:sz w:val="18"/>
                <w:szCs w:val="18"/>
              </w:rPr>
              <w:t>1.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BF34D77" w14:textId="6860E048" w:rsidR="00130E72" w:rsidRPr="0078663F" w:rsidRDefault="00130E72" w:rsidP="00A71E09">
            <w:pPr>
              <w:pStyle w:val="Default"/>
              <w:jc w:val="center"/>
              <w:rPr>
                <w:color w:val="000000" w:themeColor="text1"/>
                <w:sz w:val="18"/>
                <w:szCs w:val="18"/>
              </w:rPr>
            </w:pPr>
            <w:r w:rsidRPr="0078663F">
              <w:rPr>
                <w:color w:val="000000" w:themeColor="text1"/>
                <w:sz w:val="18"/>
                <w:szCs w:val="18"/>
              </w:rPr>
              <w:t>…………….  …………….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FA36E" w14:textId="46CDA029" w:rsidR="00130E72" w:rsidRPr="0038444D" w:rsidRDefault="00130E72" w:rsidP="009D4161">
            <w:pPr>
              <w:pStyle w:val="Default"/>
              <w:jc w:val="center"/>
              <w:rPr>
                <w:b/>
                <w:color w:val="auto"/>
                <w:sz w:val="18"/>
                <w:szCs w:val="18"/>
              </w:rPr>
            </w:pPr>
            <w:r w:rsidRPr="0038444D">
              <w:rPr>
                <w:b/>
                <w:color w:val="auto"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9F82978" w14:textId="77777777" w:rsidR="00B237A1" w:rsidRDefault="00B237A1" w:rsidP="007D5EDA">
            <w:pPr>
              <w:widowControl w:val="0"/>
              <w:autoSpaceDE w:val="0"/>
              <w:autoSpaceDN w:val="0"/>
              <w:adjustRightInd w:val="0"/>
              <w:ind w:left="132" w:right="15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6F641F13" w14:textId="464902AB" w:rsidR="005B6911" w:rsidRPr="00B237A1" w:rsidRDefault="005B6911" w:rsidP="007D5EDA">
            <w:pPr>
              <w:widowControl w:val="0"/>
              <w:autoSpaceDE w:val="0"/>
              <w:autoSpaceDN w:val="0"/>
              <w:adjustRightInd w:val="0"/>
              <w:ind w:left="132" w:right="15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237A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Osoba posiadająca uprawnienia budowlane do kierowania robotami bez ograniczeń w specjalności drogowej </w:t>
            </w:r>
            <w:r w:rsidRPr="00B237A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 xml:space="preserve">(lub odpowiadające im równoważne uprawnienia budowlane, które zostały wydane na podstawie wcześniej obowiązujących przepisów) </w:t>
            </w:r>
            <w:r w:rsidRPr="00B237A1">
              <w:rPr>
                <w:rFonts w:ascii="Arial" w:hAnsi="Arial" w:cs="Arial"/>
                <w:color w:val="000000" w:themeColor="text1"/>
                <w:sz w:val="16"/>
                <w:szCs w:val="16"/>
              </w:rPr>
              <w:t>oraz posiada doświadczenie w pełnieniu funkcji Kierownika budowy lub Kierownika robót na minimum 1  inwestycji zakończonej i oddanej do użytkowania polegającej na budowie lub przebudowie lub modernizacji drogi klasy D lub wyższej, o wartości wykonanych robót budowlanych minimum 1 000 000,00 zł brutto.</w:t>
            </w:r>
          </w:p>
          <w:p w14:paraId="780580D3" w14:textId="1F399E99" w:rsidR="00B046B3" w:rsidRPr="00D2211F" w:rsidRDefault="00B046B3" w:rsidP="00B046B3">
            <w:pPr>
              <w:pStyle w:val="Default"/>
              <w:spacing w:before="240" w:line="276" w:lineRule="auto"/>
              <w:ind w:left="142" w:right="158"/>
              <w:jc w:val="both"/>
              <w:rPr>
                <w:color w:val="000000" w:themeColor="text1"/>
                <w:sz w:val="16"/>
                <w:szCs w:val="16"/>
              </w:rPr>
            </w:pPr>
            <w:r w:rsidRPr="00D2211F">
              <w:rPr>
                <w:color w:val="000000" w:themeColor="text1"/>
                <w:sz w:val="16"/>
                <w:szCs w:val="16"/>
              </w:rPr>
              <w:t>Nr i data wydania uprawnień ……………………………………………</w:t>
            </w:r>
            <w:proofErr w:type="gramStart"/>
            <w:r w:rsidRPr="00D2211F">
              <w:rPr>
                <w:color w:val="000000" w:themeColor="text1"/>
                <w:sz w:val="16"/>
                <w:szCs w:val="16"/>
              </w:rPr>
              <w:t>…….</w:t>
            </w:r>
            <w:proofErr w:type="gramEnd"/>
            <w:r w:rsidRPr="00D2211F">
              <w:rPr>
                <w:color w:val="000000" w:themeColor="text1"/>
                <w:sz w:val="16"/>
                <w:szCs w:val="16"/>
              </w:rPr>
              <w:t>.</w:t>
            </w:r>
          </w:p>
          <w:p w14:paraId="5DBA1F63" w14:textId="77777777" w:rsidR="00B046B3" w:rsidRPr="00D2211F" w:rsidRDefault="00B046B3" w:rsidP="00B046B3">
            <w:pPr>
              <w:pStyle w:val="Default"/>
              <w:ind w:left="144"/>
              <w:rPr>
                <w:b/>
                <w:sz w:val="16"/>
                <w:szCs w:val="16"/>
              </w:rPr>
            </w:pPr>
          </w:p>
          <w:p w14:paraId="4852F61A" w14:textId="77777777" w:rsidR="00B046B3" w:rsidRPr="00D2211F" w:rsidRDefault="00B046B3" w:rsidP="00B046B3">
            <w:pPr>
              <w:pStyle w:val="Default"/>
              <w:spacing w:line="276" w:lineRule="auto"/>
              <w:ind w:left="14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>Doświadczenie zostało nabyte na następujących inwestycjach:</w:t>
            </w:r>
          </w:p>
          <w:p w14:paraId="31B814D2" w14:textId="16325D8B" w:rsidR="00B046B3" w:rsidRPr="00D2211F" w:rsidRDefault="00B046B3" w:rsidP="00B046B3">
            <w:pPr>
              <w:pStyle w:val="Default"/>
              <w:numPr>
                <w:ilvl w:val="0"/>
                <w:numId w:val="54"/>
              </w:numPr>
              <w:spacing w:line="276" w:lineRule="auto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  <w:u w:val="single"/>
              </w:rPr>
              <w:t xml:space="preserve">Nazwa </w:t>
            </w:r>
            <w:proofErr w:type="gramStart"/>
            <w:r w:rsidRPr="00D2211F">
              <w:rPr>
                <w:sz w:val="16"/>
                <w:szCs w:val="16"/>
                <w:u w:val="single"/>
              </w:rPr>
              <w:t>inwestycji</w:t>
            </w:r>
            <w:r w:rsidRPr="00D2211F">
              <w:rPr>
                <w:sz w:val="16"/>
                <w:szCs w:val="16"/>
              </w:rPr>
              <w:t>:…</w:t>
            </w:r>
            <w:proofErr w:type="gramEnd"/>
            <w:r w:rsidRPr="00D2211F">
              <w:rPr>
                <w:sz w:val="16"/>
                <w:szCs w:val="16"/>
              </w:rPr>
              <w:t>……………………………………………………………………</w:t>
            </w:r>
          </w:p>
          <w:p w14:paraId="7E0379CD" w14:textId="012D9B40" w:rsidR="00B046B3" w:rsidRPr="00D2211F" w:rsidRDefault="00B046B3" w:rsidP="00B046B3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>…………………………………………………………………………………………</w:t>
            </w:r>
            <w:r w:rsidR="00D2211F" w:rsidRPr="00D2211F">
              <w:rPr>
                <w:sz w:val="16"/>
                <w:szCs w:val="16"/>
              </w:rPr>
              <w:t>…</w:t>
            </w:r>
          </w:p>
          <w:p w14:paraId="6664B28B" w14:textId="68AD7063" w:rsidR="00B046B3" w:rsidRPr="00D2211F" w:rsidRDefault="00B046B3" w:rsidP="00B046B3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 xml:space="preserve">Data zakończenia </w:t>
            </w:r>
            <w:proofErr w:type="gramStart"/>
            <w:r w:rsidRPr="00D2211F">
              <w:rPr>
                <w:sz w:val="16"/>
                <w:szCs w:val="16"/>
              </w:rPr>
              <w:t>inwestycji:…</w:t>
            </w:r>
            <w:proofErr w:type="gramEnd"/>
            <w:r w:rsidRPr="00D2211F">
              <w:rPr>
                <w:sz w:val="16"/>
                <w:szCs w:val="16"/>
              </w:rPr>
              <w:t>………………………………………………………</w:t>
            </w:r>
          </w:p>
          <w:p w14:paraId="40226F1D" w14:textId="6BE7039D" w:rsidR="00B046B3" w:rsidRPr="00D2211F" w:rsidRDefault="00B046B3" w:rsidP="00B046B3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proofErr w:type="gramStart"/>
            <w:r w:rsidRPr="00D2211F">
              <w:rPr>
                <w:sz w:val="16"/>
                <w:szCs w:val="16"/>
              </w:rPr>
              <w:t>Zamawiający: ….</w:t>
            </w:r>
            <w:proofErr w:type="gramEnd"/>
            <w:r w:rsidRPr="00D2211F">
              <w:rPr>
                <w:sz w:val="16"/>
                <w:szCs w:val="16"/>
              </w:rPr>
              <w:t>………………………………………………………………………</w:t>
            </w:r>
          </w:p>
          <w:p w14:paraId="040D859A" w14:textId="463F4BAC" w:rsidR="00B046B3" w:rsidRDefault="00B046B3" w:rsidP="00B046B3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>Wartość inwestycji: ……</w:t>
            </w:r>
            <w:proofErr w:type="gramStart"/>
            <w:r w:rsidR="00D2211F" w:rsidRPr="00D2211F">
              <w:rPr>
                <w:sz w:val="16"/>
                <w:szCs w:val="16"/>
              </w:rPr>
              <w:t>…….</w:t>
            </w:r>
            <w:proofErr w:type="gramEnd"/>
            <w:r w:rsidR="00D2211F" w:rsidRPr="00D2211F">
              <w:rPr>
                <w:sz w:val="16"/>
                <w:szCs w:val="16"/>
              </w:rPr>
              <w:t>.</w:t>
            </w:r>
            <w:r w:rsidRPr="00D2211F">
              <w:rPr>
                <w:sz w:val="16"/>
                <w:szCs w:val="16"/>
              </w:rPr>
              <w:t>………… zł</w:t>
            </w:r>
          </w:p>
          <w:p w14:paraId="18F6DFF9" w14:textId="77777777" w:rsidR="004D12ED" w:rsidRPr="00D2211F" w:rsidRDefault="004D12ED" w:rsidP="00B046B3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</w:p>
          <w:p w14:paraId="15CB2529" w14:textId="49532125" w:rsidR="00B046B3" w:rsidRPr="00D2211F" w:rsidRDefault="00B046B3" w:rsidP="00B046B3">
            <w:pPr>
              <w:pStyle w:val="Default"/>
              <w:numPr>
                <w:ilvl w:val="0"/>
                <w:numId w:val="54"/>
              </w:numPr>
              <w:spacing w:line="276" w:lineRule="auto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  <w:u w:val="single"/>
              </w:rPr>
              <w:t xml:space="preserve">Nazwa </w:t>
            </w:r>
            <w:proofErr w:type="gramStart"/>
            <w:r w:rsidRPr="00D2211F">
              <w:rPr>
                <w:sz w:val="16"/>
                <w:szCs w:val="16"/>
                <w:u w:val="single"/>
              </w:rPr>
              <w:t>inwestycji</w:t>
            </w:r>
            <w:r w:rsidRPr="00D2211F">
              <w:rPr>
                <w:sz w:val="16"/>
                <w:szCs w:val="16"/>
              </w:rPr>
              <w:t>:…</w:t>
            </w:r>
            <w:proofErr w:type="gramEnd"/>
            <w:r w:rsidRPr="00D2211F">
              <w:rPr>
                <w:sz w:val="16"/>
                <w:szCs w:val="16"/>
              </w:rPr>
              <w:t>…………………………………………………………………</w:t>
            </w:r>
          </w:p>
          <w:p w14:paraId="2D5D62EC" w14:textId="7111C4E4" w:rsidR="00B046B3" w:rsidRPr="00D2211F" w:rsidRDefault="00B046B3" w:rsidP="00B046B3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>…………………………………………………………………………………………</w:t>
            </w:r>
            <w:r w:rsidR="005D724B">
              <w:rPr>
                <w:sz w:val="16"/>
                <w:szCs w:val="16"/>
              </w:rPr>
              <w:t>.</w:t>
            </w:r>
          </w:p>
          <w:p w14:paraId="72A8C715" w14:textId="3DEA911E" w:rsidR="00B046B3" w:rsidRPr="00D2211F" w:rsidRDefault="00B046B3" w:rsidP="00B046B3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 xml:space="preserve">Data zakończenia </w:t>
            </w:r>
            <w:proofErr w:type="gramStart"/>
            <w:r w:rsidRPr="00D2211F">
              <w:rPr>
                <w:sz w:val="16"/>
                <w:szCs w:val="16"/>
              </w:rPr>
              <w:t>inwestycji:…</w:t>
            </w:r>
            <w:proofErr w:type="gramEnd"/>
            <w:r w:rsidRPr="00D2211F">
              <w:rPr>
                <w:sz w:val="16"/>
                <w:szCs w:val="16"/>
              </w:rPr>
              <w:t>………………………………………………</w:t>
            </w:r>
            <w:proofErr w:type="gramStart"/>
            <w:r w:rsidRPr="00D2211F">
              <w:rPr>
                <w:sz w:val="16"/>
                <w:szCs w:val="16"/>
              </w:rPr>
              <w:t>…….</w:t>
            </w:r>
            <w:proofErr w:type="gramEnd"/>
            <w:r w:rsidRPr="00D2211F">
              <w:rPr>
                <w:sz w:val="16"/>
                <w:szCs w:val="16"/>
              </w:rPr>
              <w:t>.</w:t>
            </w:r>
          </w:p>
          <w:p w14:paraId="4FEA582E" w14:textId="72238F84" w:rsidR="00B046B3" w:rsidRPr="00D2211F" w:rsidRDefault="00B046B3" w:rsidP="00B046B3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proofErr w:type="gramStart"/>
            <w:r w:rsidRPr="00D2211F">
              <w:rPr>
                <w:sz w:val="16"/>
                <w:szCs w:val="16"/>
              </w:rPr>
              <w:t>Zamawiający: ….</w:t>
            </w:r>
            <w:proofErr w:type="gramEnd"/>
            <w:r w:rsidRPr="00D2211F">
              <w:rPr>
                <w:sz w:val="16"/>
                <w:szCs w:val="16"/>
              </w:rPr>
              <w:t>………………………………………………………………………</w:t>
            </w:r>
          </w:p>
          <w:p w14:paraId="40FCD41A" w14:textId="109F07E4" w:rsidR="00883CF7" w:rsidRPr="007D5EDA" w:rsidRDefault="00B046B3" w:rsidP="007D5EDA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>Wartość inwestycji: …</w:t>
            </w:r>
            <w:r w:rsidR="00D2211F" w:rsidRPr="00D2211F">
              <w:rPr>
                <w:sz w:val="16"/>
                <w:szCs w:val="16"/>
              </w:rPr>
              <w:t>…</w:t>
            </w:r>
            <w:r w:rsidRPr="00D2211F">
              <w:rPr>
                <w:sz w:val="16"/>
                <w:szCs w:val="16"/>
              </w:rPr>
              <w:t>………………… zł</w:t>
            </w:r>
          </w:p>
          <w:p w14:paraId="1B9F96DA" w14:textId="77777777" w:rsidR="00D569A4" w:rsidRDefault="00D569A4" w:rsidP="00B046B3">
            <w:pPr>
              <w:pStyle w:val="Default"/>
              <w:spacing w:line="276" w:lineRule="auto"/>
              <w:ind w:left="502"/>
              <w:rPr>
                <w:b/>
                <w:bCs/>
                <w:sz w:val="16"/>
                <w:szCs w:val="16"/>
              </w:rPr>
            </w:pPr>
          </w:p>
          <w:p w14:paraId="270D1134" w14:textId="77777777" w:rsidR="00BF19AB" w:rsidRDefault="00BF19AB" w:rsidP="00B046B3">
            <w:pPr>
              <w:pStyle w:val="Default"/>
              <w:spacing w:line="276" w:lineRule="auto"/>
              <w:ind w:left="502"/>
              <w:rPr>
                <w:b/>
                <w:bCs/>
                <w:sz w:val="16"/>
                <w:szCs w:val="16"/>
              </w:rPr>
            </w:pPr>
          </w:p>
          <w:p w14:paraId="7DE15AD9" w14:textId="77777777" w:rsidR="00BF19AB" w:rsidRDefault="00BF19AB" w:rsidP="00B046B3">
            <w:pPr>
              <w:pStyle w:val="Default"/>
              <w:spacing w:line="276" w:lineRule="auto"/>
              <w:ind w:left="502"/>
              <w:rPr>
                <w:b/>
                <w:bCs/>
                <w:sz w:val="16"/>
                <w:szCs w:val="16"/>
              </w:rPr>
            </w:pPr>
          </w:p>
          <w:p w14:paraId="14A38974" w14:textId="77777777" w:rsidR="00BF19AB" w:rsidRDefault="00BF19AB" w:rsidP="00B046B3">
            <w:pPr>
              <w:pStyle w:val="Default"/>
              <w:spacing w:line="276" w:lineRule="auto"/>
              <w:ind w:left="502"/>
              <w:rPr>
                <w:b/>
                <w:bCs/>
                <w:sz w:val="16"/>
                <w:szCs w:val="16"/>
              </w:rPr>
            </w:pPr>
          </w:p>
          <w:p w14:paraId="1733E91D" w14:textId="77777777" w:rsidR="00BF19AB" w:rsidRDefault="00BF19AB" w:rsidP="00B046B3">
            <w:pPr>
              <w:pStyle w:val="Default"/>
              <w:spacing w:line="276" w:lineRule="auto"/>
              <w:ind w:left="502"/>
              <w:rPr>
                <w:b/>
                <w:bCs/>
                <w:sz w:val="16"/>
                <w:szCs w:val="16"/>
              </w:rPr>
            </w:pPr>
          </w:p>
          <w:p w14:paraId="475D6B3B" w14:textId="37AE775A" w:rsidR="00BF19AB" w:rsidRPr="00D2211F" w:rsidRDefault="00BF19AB" w:rsidP="00B046B3">
            <w:pPr>
              <w:pStyle w:val="Default"/>
              <w:spacing w:line="276" w:lineRule="auto"/>
              <w:ind w:left="502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5E7A015" w14:textId="7F771B95" w:rsidR="00130E72" w:rsidRPr="0078663F" w:rsidRDefault="0078663F" w:rsidP="00A71E09">
            <w:pPr>
              <w:pStyle w:val="Default"/>
              <w:ind w:left="142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bookmarkStart w:id="5" w:name="_Hlk156471160"/>
            <w:r w:rsidRPr="0078663F">
              <w:rPr>
                <w:b/>
                <w:bCs/>
                <w:color w:val="000000" w:themeColor="text1"/>
                <w:sz w:val="18"/>
                <w:szCs w:val="18"/>
              </w:rPr>
              <w:t>Własne / oddane do dyspozycji*</w:t>
            </w:r>
            <w:bookmarkEnd w:id="5"/>
          </w:p>
        </w:tc>
      </w:tr>
      <w:tr w:rsidR="00883CF7" w:rsidRPr="00964203" w14:paraId="4730AA00" w14:textId="77777777" w:rsidTr="005D724B">
        <w:trPr>
          <w:trHeight w:val="608"/>
        </w:trPr>
        <w:tc>
          <w:tcPr>
            <w:tcW w:w="14169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2F2F2" w:themeFill="background1" w:themeFillShade="F2"/>
            <w:vAlign w:val="center"/>
          </w:tcPr>
          <w:p w14:paraId="434EF598" w14:textId="5D9C9D0D" w:rsidR="00883CF7" w:rsidRPr="007D5EDA" w:rsidRDefault="00964203" w:rsidP="007D5EDA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color w:val="44546A" w:themeColor="text2"/>
                <w:sz w:val="20"/>
                <w:szCs w:val="20"/>
              </w:rPr>
            </w:pPr>
            <w:r w:rsidRPr="007D5EDA"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lastRenderedPageBreak/>
              <w:t>NR 2</w:t>
            </w:r>
            <w:bookmarkStart w:id="6" w:name="_Hlk157503335"/>
            <w:r w:rsidR="006834B4" w:rsidRPr="007D5EDA">
              <w:rPr>
                <w:rFonts w:ascii="Arial" w:hAnsi="Arial" w:cs="Arial"/>
                <w:b/>
                <w:color w:val="1F4E79" w:themeColor="accent1" w:themeShade="80"/>
                <w:sz w:val="20"/>
                <w:szCs w:val="20"/>
              </w:rPr>
              <w:t xml:space="preserve"> </w:t>
            </w:r>
            <w:bookmarkEnd w:id="6"/>
            <w:r w:rsidR="007D5EDA" w:rsidRPr="007D5EDA">
              <w:rPr>
                <w:rFonts w:ascii="Arial" w:hAnsi="Arial" w:cs="Arial"/>
                <w:b/>
                <w:color w:val="2F5496"/>
                <w:sz w:val="20"/>
                <w:szCs w:val="20"/>
              </w:rPr>
              <w:t xml:space="preserve">„Rozbudowa drogi gminnej wraz z przepustem – Jeleniów – </w:t>
            </w:r>
            <w:r w:rsidR="00BB0B80">
              <w:rPr>
                <w:rFonts w:ascii="Arial" w:hAnsi="Arial" w:cs="Arial"/>
                <w:b/>
                <w:color w:val="2F5496"/>
                <w:sz w:val="20"/>
                <w:szCs w:val="20"/>
              </w:rPr>
              <w:t>M</w:t>
            </w:r>
            <w:r w:rsidR="007D5EDA" w:rsidRPr="007D5EDA">
              <w:rPr>
                <w:rFonts w:ascii="Arial" w:hAnsi="Arial" w:cs="Arial"/>
                <w:b/>
                <w:color w:val="2F5496"/>
                <w:sz w:val="20"/>
                <w:szCs w:val="20"/>
              </w:rPr>
              <w:t>ajdan (łącznik)”</w:t>
            </w:r>
            <w:r w:rsidR="007D5EDA" w:rsidRPr="007D5EDA">
              <w:rPr>
                <w:rFonts w:ascii="Arial" w:hAnsi="Arial" w:cs="Arial"/>
                <w:b/>
                <w:color w:val="44546A" w:themeColor="text2"/>
                <w:sz w:val="20"/>
                <w:szCs w:val="20"/>
              </w:rPr>
              <w:t xml:space="preserve"> </w:t>
            </w:r>
            <w:r w:rsidR="007D5EDA" w:rsidRPr="007D5EDA">
              <w:rPr>
                <w:rFonts w:ascii="Arial" w:hAnsi="Arial" w:cs="Arial"/>
                <w:b/>
                <w:color w:val="FF0000"/>
                <w:sz w:val="20"/>
                <w:szCs w:val="20"/>
              </w:rPr>
              <w:t>**</w:t>
            </w:r>
          </w:p>
        </w:tc>
      </w:tr>
      <w:tr w:rsidR="00883CF7" w:rsidRPr="00964203" w14:paraId="699374B9" w14:textId="77777777" w:rsidTr="001E7988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B56428" w14:textId="77F72BB3" w:rsidR="00883CF7" w:rsidRPr="00964203" w:rsidRDefault="00964203" w:rsidP="00964203">
            <w:pPr>
              <w:snapToGrid w:val="0"/>
              <w:jc w:val="center"/>
              <w:rPr>
                <w:rFonts w:ascii="Arial" w:hAnsi="Arial" w:cs="Arial"/>
                <w:color w:val="000000" w:themeColor="text1"/>
                <w:spacing w:val="4"/>
                <w:sz w:val="18"/>
                <w:szCs w:val="18"/>
              </w:rPr>
            </w:pPr>
            <w:r w:rsidRPr="00964203">
              <w:rPr>
                <w:rFonts w:ascii="Arial" w:hAnsi="Arial" w:cs="Arial"/>
                <w:b/>
                <w:color w:val="000000" w:themeColor="text1"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D03942" w14:textId="7F96ED0E" w:rsidR="00883CF7" w:rsidRPr="00964203" w:rsidRDefault="00964203" w:rsidP="00964203">
            <w:pPr>
              <w:pStyle w:val="Default"/>
              <w:jc w:val="center"/>
              <w:rPr>
                <w:color w:val="000000" w:themeColor="text1"/>
                <w:sz w:val="18"/>
                <w:szCs w:val="18"/>
              </w:rPr>
            </w:pPr>
            <w:r w:rsidRPr="00964203">
              <w:rPr>
                <w:b/>
                <w:bCs/>
                <w:color w:val="000000" w:themeColor="text1"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3173F0" w14:textId="24FD246A" w:rsidR="00883CF7" w:rsidRPr="00964203" w:rsidRDefault="00964203" w:rsidP="00964203">
            <w:pPr>
              <w:pStyle w:val="Default"/>
              <w:jc w:val="center"/>
              <w:rPr>
                <w:b/>
                <w:color w:val="auto"/>
                <w:sz w:val="18"/>
                <w:szCs w:val="18"/>
              </w:rPr>
            </w:pPr>
            <w:r w:rsidRPr="00964203">
              <w:rPr>
                <w:b/>
                <w:bCs/>
                <w:color w:val="auto"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E868C4" w14:textId="77777777" w:rsidR="00964203" w:rsidRPr="00964203" w:rsidRDefault="00964203" w:rsidP="00964203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964203">
              <w:rPr>
                <w:b/>
                <w:bCs/>
                <w:color w:val="auto"/>
                <w:sz w:val="18"/>
                <w:szCs w:val="18"/>
              </w:rPr>
              <w:t xml:space="preserve">Kwalifikacje zawodowe </w:t>
            </w:r>
            <w:r w:rsidRPr="00964203">
              <w:rPr>
                <w:b/>
                <w:bCs/>
                <w:color w:val="auto"/>
                <w:sz w:val="18"/>
                <w:szCs w:val="18"/>
              </w:rPr>
              <w:br/>
              <w:t>tj.</w:t>
            </w:r>
          </w:p>
          <w:p w14:paraId="4D39ABA8" w14:textId="6408247B" w:rsidR="00883CF7" w:rsidRPr="00964203" w:rsidRDefault="00964203" w:rsidP="00964203">
            <w:pPr>
              <w:widowControl w:val="0"/>
              <w:autoSpaceDE w:val="0"/>
              <w:autoSpaceDN w:val="0"/>
              <w:adjustRightInd w:val="0"/>
              <w:spacing w:after="240"/>
              <w:ind w:left="132" w:right="155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64203">
              <w:rPr>
                <w:rFonts w:ascii="Arial" w:hAnsi="Arial" w:cs="Arial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2F2F2" w:themeFill="background1" w:themeFillShade="F2"/>
            <w:vAlign w:val="center"/>
          </w:tcPr>
          <w:p w14:paraId="387B3455" w14:textId="09F1A141" w:rsidR="00883CF7" w:rsidRPr="00964203" w:rsidRDefault="00BF19AB" w:rsidP="005D724B">
            <w:pPr>
              <w:pStyle w:val="Default"/>
              <w:ind w:left="142" w:right="136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8663F">
              <w:rPr>
                <w:b/>
                <w:bCs/>
                <w:color w:val="000000" w:themeColor="text1"/>
                <w:sz w:val="18"/>
                <w:szCs w:val="18"/>
              </w:rPr>
              <w:t>Osob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78663F">
              <w:rPr>
                <w:b/>
                <w:bCs/>
                <w:color w:val="000000" w:themeColor="text1"/>
                <w:sz w:val="18"/>
                <w:szCs w:val="18"/>
              </w:rPr>
              <w:t xml:space="preserve"> będąc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78663F">
              <w:rPr>
                <w:b/>
                <w:bCs/>
                <w:color w:val="000000" w:themeColor="text1"/>
                <w:sz w:val="18"/>
                <w:szCs w:val="18"/>
              </w:rPr>
              <w:t xml:space="preserve"> w dyspozycji wykonawcy/ oddan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78663F">
              <w:rPr>
                <w:b/>
                <w:bCs/>
                <w:color w:val="000000" w:themeColor="text1"/>
                <w:sz w:val="18"/>
                <w:szCs w:val="18"/>
              </w:rPr>
              <w:t xml:space="preserve"> do dyspozycji przez inny podmiot</w:t>
            </w:r>
          </w:p>
        </w:tc>
      </w:tr>
      <w:tr w:rsidR="00964203" w:rsidRPr="0078663F" w14:paraId="72A8A597" w14:textId="77777777" w:rsidTr="001E7988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7AE453" w14:textId="0A8DFEC8" w:rsidR="00964203" w:rsidRDefault="00964203" w:rsidP="00A71E09">
            <w:pPr>
              <w:snapToGrid w:val="0"/>
              <w:spacing w:before="120"/>
              <w:jc w:val="center"/>
              <w:rPr>
                <w:rFonts w:ascii="Arial" w:hAnsi="Arial" w:cs="Arial"/>
                <w:color w:val="000000" w:themeColor="text1"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pacing w:val="4"/>
                <w:sz w:val="18"/>
                <w:szCs w:val="18"/>
              </w:rPr>
              <w:t>1.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95F515" w14:textId="765C9661" w:rsidR="00964203" w:rsidRPr="0078663F" w:rsidRDefault="00964203" w:rsidP="00A71E09">
            <w:pPr>
              <w:pStyle w:val="Default"/>
              <w:jc w:val="center"/>
              <w:rPr>
                <w:color w:val="000000" w:themeColor="text1"/>
                <w:sz w:val="18"/>
                <w:szCs w:val="18"/>
              </w:rPr>
            </w:pPr>
            <w:r w:rsidRPr="0078663F">
              <w:rPr>
                <w:color w:val="000000" w:themeColor="text1"/>
                <w:sz w:val="18"/>
                <w:szCs w:val="18"/>
              </w:rPr>
              <w:t>…………….  …………….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E7F18E" w14:textId="203E80B3" w:rsidR="00964203" w:rsidRPr="0038444D" w:rsidRDefault="00964203" w:rsidP="009D4161">
            <w:pPr>
              <w:pStyle w:val="Default"/>
              <w:jc w:val="center"/>
              <w:rPr>
                <w:b/>
                <w:color w:val="auto"/>
                <w:sz w:val="18"/>
                <w:szCs w:val="18"/>
              </w:rPr>
            </w:pPr>
            <w:r w:rsidRPr="0038444D">
              <w:rPr>
                <w:b/>
                <w:color w:val="auto"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1A0E7B" w14:textId="77777777" w:rsidR="00B237A1" w:rsidRDefault="00B237A1" w:rsidP="007D5EDA">
            <w:pPr>
              <w:widowControl w:val="0"/>
              <w:autoSpaceDE w:val="0"/>
              <w:autoSpaceDN w:val="0"/>
              <w:adjustRightInd w:val="0"/>
              <w:ind w:left="132" w:right="15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2917406" w14:textId="405BC825" w:rsidR="00303792" w:rsidRPr="00B237A1" w:rsidRDefault="00303792" w:rsidP="007D5EDA">
            <w:pPr>
              <w:widowControl w:val="0"/>
              <w:autoSpaceDE w:val="0"/>
              <w:autoSpaceDN w:val="0"/>
              <w:adjustRightInd w:val="0"/>
              <w:ind w:left="132" w:right="15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237A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Osoba posiadająca uprawnienia budowlane do kierowania robotami bez ograniczeń w specjalności drogowej </w:t>
            </w:r>
            <w:r w:rsidRPr="00B237A1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 xml:space="preserve">(lub odpowiadające im równoważne uprawnienia budowlane, które zostały wydane na podstawie wcześniej obowiązujących przepisów) </w:t>
            </w:r>
            <w:r w:rsidRPr="00B237A1">
              <w:rPr>
                <w:rFonts w:ascii="Arial" w:hAnsi="Arial" w:cs="Arial"/>
                <w:color w:val="000000" w:themeColor="text1"/>
                <w:sz w:val="16"/>
                <w:szCs w:val="16"/>
              </w:rPr>
              <w:t>oraz posiada doświadczenie w pełnieniu funkcji Kierownika budowy lub Kierownika robót na minimum 1  inwestycji zakończonej i oddanej do użytkowania polegającej na budowie lub przebudowie lub modernizacji drogi klasy D lub wyższej, o wartości wykonanych robót budowlanych minimum 1 000 000,00 zł brutto</w:t>
            </w:r>
            <w:r w:rsidR="005B6911" w:rsidRPr="00B237A1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  <w:p w14:paraId="4328B3C9" w14:textId="77777777" w:rsidR="00D2211F" w:rsidRPr="00D2211F" w:rsidRDefault="00D2211F" w:rsidP="00D2211F">
            <w:pPr>
              <w:pStyle w:val="Default"/>
              <w:spacing w:before="240" w:line="276" w:lineRule="auto"/>
              <w:ind w:left="142" w:right="158"/>
              <w:jc w:val="both"/>
              <w:rPr>
                <w:color w:val="000000" w:themeColor="text1"/>
                <w:sz w:val="16"/>
                <w:szCs w:val="16"/>
              </w:rPr>
            </w:pPr>
            <w:r w:rsidRPr="00D2211F">
              <w:rPr>
                <w:color w:val="000000" w:themeColor="text1"/>
                <w:sz w:val="16"/>
                <w:szCs w:val="16"/>
              </w:rPr>
              <w:t>Nr i data wydania uprawnień ……………………………………………</w:t>
            </w:r>
            <w:proofErr w:type="gramStart"/>
            <w:r w:rsidRPr="00D2211F">
              <w:rPr>
                <w:color w:val="000000" w:themeColor="text1"/>
                <w:sz w:val="16"/>
                <w:szCs w:val="16"/>
              </w:rPr>
              <w:t>…….</w:t>
            </w:r>
            <w:proofErr w:type="gramEnd"/>
            <w:r w:rsidRPr="00D2211F">
              <w:rPr>
                <w:color w:val="000000" w:themeColor="text1"/>
                <w:sz w:val="16"/>
                <w:szCs w:val="16"/>
              </w:rPr>
              <w:t>.</w:t>
            </w:r>
          </w:p>
          <w:p w14:paraId="0B85F2F9" w14:textId="77777777" w:rsidR="00D2211F" w:rsidRPr="00D2211F" w:rsidRDefault="00D2211F" w:rsidP="00D2211F">
            <w:pPr>
              <w:pStyle w:val="Default"/>
              <w:ind w:left="144"/>
              <w:rPr>
                <w:b/>
                <w:sz w:val="16"/>
                <w:szCs w:val="16"/>
              </w:rPr>
            </w:pPr>
          </w:p>
          <w:p w14:paraId="2CC702D7" w14:textId="77777777" w:rsidR="00D2211F" w:rsidRPr="00D2211F" w:rsidRDefault="00D2211F" w:rsidP="00D2211F">
            <w:pPr>
              <w:pStyle w:val="Default"/>
              <w:spacing w:line="276" w:lineRule="auto"/>
              <w:ind w:left="14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>Doświadczenie zostało nabyte na następujących inwestycjach:</w:t>
            </w:r>
          </w:p>
          <w:p w14:paraId="69C4B769" w14:textId="77777777" w:rsidR="00D2211F" w:rsidRPr="00D2211F" w:rsidRDefault="00D2211F" w:rsidP="004D12ED">
            <w:pPr>
              <w:pStyle w:val="Default"/>
              <w:numPr>
                <w:ilvl w:val="0"/>
                <w:numId w:val="55"/>
              </w:numPr>
              <w:spacing w:line="276" w:lineRule="auto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  <w:u w:val="single"/>
              </w:rPr>
              <w:t xml:space="preserve">Nazwa </w:t>
            </w:r>
            <w:proofErr w:type="gramStart"/>
            <w:r w:rsidRPr="00D2211F">
              <w:rPr>
                <w:sz w:val="16"/>
                <w:szCs w:val="16"/>
                <w:u w:val="single"/>
              </w:rPr>
              <w:t>inwestycji</w:t>
            </w:r>
            <w:r w:rsidRPr="00D2211F">
              <w:rPr>
                <w:sz w:val="16"/>
                <w:szCs w:val="16"/>
              </w:rPr>
              <w:t>:…</w:t>
            </w:r>
            <w:proofErr w:type="gramEnd"/>
            <w:r w:rsidRPr="00D2211F">
              <w:rPr>
                <w:sz w:val="16"/>
                <w:szCs w:val="16"/>
              </w:rPr>
              <w:t>……………………………………………………………………</w:t>
            </w:r>
          </w:p>
          <w:p w14:paraId="3ABD3806" w14:textId="70AB5D1B" w:rsidR="00D2211F" w:rsidRPr="00D2211F" w:rsidRDefault="00D2211F" w:rsidP="00D2211F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>…………………………………………………………………………………………</w:t>
            </w:r>
            <w:r w:rsidR="00D569A4">
              <w:rPr>
                <w:sz w:val="16"/>
                <w:szCs w:val="16"/>
              </w:rPr>
              <w:t>..</w:t>
            </w:r>
          </w:p>
          <w:p w14:paraId="081B01D8" w14:textId="77777777" w:rsidR="00D2211F" w:rsidRPr="00D2211F" w:rsidRDefault="00D2211F" w:rsidP="00D2211F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 xml:space="preserve">Data zakończenia </w:t>
            </w:r>
            <w:proofErr w:type="gramStart"/>
            <w:r w:rsidRPr="00D2211F">
              <w:rPr>
                <w:sz w:val="16"/>
                <w:szCs w:val="16"/>
              </w:rPr>
              <w:t>inwestycji:…</w:t>
            </w:r>
            <w:proofErr w:type="gramEnd"/>
            <w:r w:rsidRPr="00D2211F">
              <w:rPr>
                <w:sz w:val="16"/>
                <w:szCs w:val="16"/>
              </w:rPr>
              <w:t>………………………………………………………</w:t>
            </w:r>
          </w:p>
          <w:p w14:paraId="0F226FC6" w14:textId="791FC473" w:rsidR="00D2211F" w:rsidRPr="00D2211F" w:rsidRDefault="00D2211F" w:rsidP="00D2211F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proofErr w:type="gramStart"/>
            <w:r w:rsidRPr="00D2211F">
              <w:rPr>
                <w:sz w:val="16"/>
                <w:szCs w:val="16"/>
              </w:rPr>
              <w:t>Zamawiający: ….</w:t>
            </w:r>
            <w:proofErr w:type="gramEnd"/>
            <w:r w:rsidRPr="00D2211F">
              <w:rPr>
                <w:sz w:val="16"/>
                <w:szCs w:val="16"/>
              </w:rPr>
              <w:t>………………………………………………………………………</w:t>
            </w:r>
            <w:r w:rsidR="00D569A4">
              <w:rPr>
                <w:sz w:val="16"/>
                <w:szCs w:val="16"/>
              </w:rPr>
              <w:t>.</w:t>
            </w:r>
          </w:p>
          <w:p w14:paraId="3726AA2A" w14:textId="77777777" w:rsidR="00D2211F" w:rsidRPr="00D2211F" w:rsidRDefault="00D2211F" w:rsidP="00D2211F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>Wartość inwestycji: ……</w:t>
            </w:r>
            <w:proofErr w:type="gramStart"/>
            <w:r w:rsidRPr="00D2211F">
              <w:rPr>
                <w:sz w:val="16"/>
                <w:szCs w:val="16"/>
              </w:rPr>
              <w:t>…….</w:t>
            </w:r>
            <w:proofErr w:type="gramEnd"/>
            <w:r w:rsidRPr="00D2211F">
              <w:rPr>
                <w:sz w:val="16"/>
                <w:szCs w:val="16"/>
              </w:rPr>
              <w:t>.………… zł</w:t>
            </w:r>
          </w:p>
          <w:p w14:paraId="615ADFAD" w14:textId="77777777" w:rsidR="00D2211F" w:rsidRPr="00D2211F" w:rsidRDefault="00D2211F" w:rsidP="004D12ED">
            <w:pPr>
              <w:pStyle w:val="Default"/>
              <w:numPr>
                <w:ilvl w:val="0"/>
                <w:numId w:val="55"/>
              </w:numPr>
              <w:spacing w:line="276" w:lineRule="auto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  <w:u w:val="single"/>
              </w:rPr>
              <w:t xml:space="preserve">Nazwa </w:t>
            </w:r>
            <w:proofErr w:type="gramStart"/>
            <w:r w:rsidRPr="00D2211F">
              <w:rPr>
                <w:sz w:val="16"/>
                <w:szCs w:val="16"/>
                <w:u w:val="single"/>
              </w:rPr>
              <w:t>inwestycji</w:t>
            </w:r>
            <w:r w:rsidRPr="00D2211F">
              <w:rPr>
                <w:sz w:val="16"/>
                <w:szCs w:val="16"/>
              </w:rPr>
              <w:t>:…</w:t>
            </w:r>
            <w:proofErr w:type="gramEnd"/>
            <w:r w:rsidRPr="00D2211F">
              <w:rPr>
                <w:sz w:val="16"/>
                <w:szCs w:val="16"/>
              </w:rPr>
              <w:t>……………………………………………………………………………</w:t>
            </w:r>
          </w:p>
          <w:p w14:paraId="7643E88E" w14:textId="77777777" w:rsidR="00D2211F" w:rsidRPr="00D2211F" w:rsidRDefault="00D2211F" w:rsidP="00D2211F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>……………………………………………………………………………………………</w:t>
            </w:r>
          </w:p>
          <w:p w14:paraId="263D8154" w14:textId="77777777" w:rsidR="00D2211F" w:rsidRPr="00D2211F" w:rsidRDefault="00D2211F" w:rsidP="00D2211F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 xml:space="preserve">Data zakończenia </w:t>
            </w:r>
            <w:proofErr w:type="gramStart"/>
            <w:r w:rsidRPr="00D2211F">
              <w:rPr>
                <w:sz w:val="16"/>
                <w:szCs w:val="16"/>
              </w:rPr>
              <w:t>inwestycji:…</w:t>
            </w:r>
            <w:proofErr w:type="gramEnd"/>
            <w:r w:rsidRPr="00D2211F">
              <w:rPr>
                <w:sz w:val="16"/>
                <w:szCs w:val="16"/>
              </w:rPr>
              <w:t>………………………………………………</w:t>
            </w:r>
            <w:proofErr w:type="gramStart"/>
            <w:r w:rsidRPr="00D2211F">
              <w:rPr>
                <w:sz w:val="16"/>
                <w:szCs w:val="16"/>
              </w:rPr>
              <w:t>…….</w:t>
            </w:r>
            <w:proofErr w:type="gramEnd"/>
            <w:r w:rsidRPr="00D2211F">
              <w:rPr>
                <w:sz w:val="16"/>
                <w:szCs w:val="16"/>
              </w:rPr>
              <w:t>.</w:t>
            </w:r>
          </w:p>
          <w:p w14:paraId="2097432B" w14:textId="77777777" w:rsidR="00D2211F" w:rsidRPr="00D2211F" w:rsidRDefault="00D2211F" w:rsidP="00D2211F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proofErr w:type="gramStart"/>
            <w:r w:rsidRPr="00D2211F">
              <w:rPr>
                <w:sz w:val="16"/>
                <w:szCs w:val="16"/>
              </w:rPr>
              <w:t>Zamawiający: ….</w:t>
            </w:r>
            <w:proofErr w:type="gramEnd"/>
            <w:r w:rsidRPr="00D2211F">
              <w:rPr>
                <w:sz w:val="16"/>
                <w:szCs w:val="16"/>
              </w:rPr>
              <w:t>………………………………………………………………………</w:t>
            </w:r>
          </w:p>
          <w:p w14:paraId="1A2AC701" w14:textId="44FB2DF0" w:rsidR="00964203" w:rsidRPr="00D2211F" w:rsidRDefault="00D2211F" w:rsidP="00D2211F">
            <w:pPr>
              <w:pStyle w:val="Default"/>
              <w:spacing w:line="276" w:lineRule="auto"/>
              <w:ind w:left="502"/>
              <w:rPr>
                <w:sz w:val="16"/>
                <w:szCs w:val="16"/>
              </w:rPr>
            </w:pPr>
            <w:r w:rsidRPr="00D2211F">
              <w:rPr>
                <w:sz w:val="16"/>
                <w:szCs w:val="16"/>
              </w:rPr>
              <w:t>Wartość inwestycji: ……………………… zł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2F2F2" w:themeFill="background1" w:themeFillShade="F2"/>
            <w:vAlign w:val="center"/>
          </w:tcPr>
          <w:p w14:paraId="762132D9" w14:textId="12A04768" w:rsidR="00964203" w:rsidRPr="0078663F" w:rsidRDefault="005D724B" w:rsidP="00A71E09">
            <w:pPr>
              <w:pStyle w:val="Default"/>
              <w:ind w:left="142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8663F">
              <w:rPr>
                <w:b/>
                <w:bCs/>
                <w:color w:val="000000" w:themeColor="text1"/>
                <w:sz w:val="18"/>
                <w:szCs w:val="18"/>
              </w:rPr>
              <w:t>Własne / oddane do dyspozycji*</w:t>
            </w:r>
          </w:p>
        </w:tc>
      </w:tr>
    </w:tbl>
    <w:p w14:paraId="20BA3E66" w14:textId="4A50CB61" w:rsidR="00C51925" w:rsidRDefault="00D9462A" w:rsidP="00D9462A">
      <w:pPr>
        <w:pStyle w:val="default0"/>
        <w:spacing w:before="120" w:beforeAutospacing="0" w:after="120" w:afterAutospacing="0"/>
        <w:ind w:right="-32"/>
        <w:jc w:val="both"/>
        <w:rPr>
          <w:rFonts w:ascii="Arial" w:hAnsi="Arial" w:cs="Arial"/>
          <w:b/>
          <w:bCs/>
          <w:sz w:val="18"/>
          <w:szCs w:val="18"/>
        </w:rPr>
      </w:pPr>
      <w:r w:rsidRPr="002C078A">
        <w:rPr>
          <w:rFonts w:ascii="Arial" w:hAnsi="Arial" w:cs="Arial"/>
          <w:b/>
          <w:bCs/>
          <w:sz w:val="18"/>
          <w:szCs w:val="18"/>
        </w:rPr>
        <w:t xml:space="preserve">Uwaga! </w:t>
      </w:r>
    </w:p>
    <w:p w14:paraId="06E6712E" w14:textId="58C9DFCB" w:rsidR="00D9462A" w:rsidRPr="002C078A" w:rsidRDefault="00D9462A" w:rsidP="00D9462A">
      <w:pPr>
        <w:pStyle w:val="default0"/>
        <w:spacing w:before="120" w:beforeAutospacing="0" w:after="120" w:afterAutospacing="0"/>
        <w:ind w:right="-32"/>
        <w:jc w:val="both"/>
        <w:rPr>
          <w:rFonts w:ascii="Arial" w:hAnsi="Arial" w:cs="Arial"/>
          <w:sz w:val="18"/>
          <w:szCs w:val="18"/>
        </w:rPr>
      </w:pPr>
      <w:r w:rsidRPr="002C078A">
        <w:rPr>
          <w:rFonts w:ascii="Arial" w:hAnsi="Arial" w:cs="Arial"/>
          <w:sz w:val="18"/>
          <w:szCs w:val="18"/>
        </w:rPr>
        <w:t xml:space="preserve">oświadczam(my), </w:t>
      </w:r>
      <w:r w:rsidRPr="002C078A">
        <w:rPr>
          <w:rFonts w:ascii="Arial" w:hAnsi="Arial" w:cs="Arial"/>
          <w:b/>
          <w:bCs/>
          <w:sz w:val="18"/>
          <w:szCs w:val="18"/>
        </w:rPr>
        <w:t>że wskazan</w:t>
      </w:r>
      <w:r w:rsidR="00C51925">
        <w:rPr>
          <w:rFonts w:ascii="Arial" w:hAnsi="Arial" w:cs="Arial"/>
          <w:b/>
          <w:bCs/>
          <w:sz w:val="18"/>
          <w:szCs w:val="18"/>
        </w:rPr>
        <w:t>a</w:t>
      </w:r>
      <w:r w:rsidR="00C51925" w:rsidRPr="00C51925">
        <w:rPr>
          <w:rFonts w:ascii="Arial" w:hAnsi="Arial" w:cs="Arial"/>
          <w:b/>
          <w:bCs/>
          <w:sz w:val="18"/>
          <w:szCs w:val="18"/>
        </w:rPr>
        <w:t xml:space="preserve"> </w:t>
      </w:r>
      <w:r w:rsidR="00C51925" w:rsidRPr="002C078A">
        <w:rPr>
          <w:rFonts w:ascii="Arial" w:hAnsi="Arial" w:cs="Arial"/>
          <w:b/>
          <w:bCs/>
          <w:sz w:val="18"/>
          <w:szCs w:val="18"/>
        </w:rPr>
        <w:t>osob</w:t>
      </w:r>
      <w:r w:rsidR="00C51925">
        <w:rPr>
          <w:rFonts w:ascii="Arial" w:hAnsi="Arial" w:cs="Arial"/>
          <w:b/>
          <w:bCs/>
          <w:sz w:val="18"/>
          <w:szCs w:val="18"/>
        </w:rPr>
        <w:t>a</w:t>
      </w:r>
      <w:r w:rsidRPr="002C078A">
        <w:rPr>
          <w:rFonts w:ascii="Arial" w:hAnsi="Arial" w:cs="Arial"/>
          <w:sz w:val="18"/>
          <w:szCs w:val="18"/>
        </w:rPr>
        <w:t>, będzie uczestniczyć w wykonywaniu zamówienia i posiada</w:t>
      </w:r>
      <w:r w:rsidR="00C51925">
        <w:rPr>
          <w:rFonts w:ascii="Arial" w:hAnsi="Arial" w:cs="Arial"/>
          <w:sz w:val="18"/>
          <w:szCs w:val="18"/>
        </w:rPr>
        <w:t xml:space="preserve"> </w:t>
      </w:r>
      <w:r w:rsidRPr="002C078A">
        <w:rPr>
          <w:rFonts w:ascii="Arial" w:hAnsi="Arial" w:cs="Arial"/>
          <w:sz w:val="18"/>
          <w:szCs w:val="18"/>
        </w:rPr>
        <w:t>uprawnienia wymagane w postawionym warunku w SWZ i mo</w:t>
      </w:r>
      <w:r w:rsidR="00C51925">
        <w:rPr>
          <w:rFonts w:ascii="Arial" w:hAnsi="Arial" w:cs="Arial"/>
          <w:sz w:val="18"/>
          <w:szCs w:val="18"/>
        </w:rPr>
        <w:t>że</w:t>
      </w:r>
      <w:r w:rsidRPr="002C078A">
        <w:rPr>
          <w:rFonts w:ascii="Arial" w:hAnsi="Arial" w:cs="Arial"/>
          <w:sz w:val="18"/>
          <w:szCs w:val="18"/>
        </w:rPr>
        <w:t xml:space="preserve"> sprawować wymienioną funkcję zgodnie z Prawem Budowlanym. </w:t>
      </w:r>
    </w:p>
    <w:p w14:paraId="5190B4FF" w14:textId="1A54080E" w:rsidR="00D9462A" w:rsidRPr="002C078A" w:rsidRDefault="00D9462A" w:rsidP="00D9462A">
      <w:pPr>
        <w:pStyle w:val="Default"/>
        <w:rPr>
          <w:color w:val="auto"/>
          <w:sz w:val="16"/>
          <w:szCs w:val="16"/>
        </w:rPr>
      </w:pPr>
      <w:r w:rsidRPr="002C078A">
        <w:rPr>
          <w:sz w:val="16"/>
          <w:szCs w:val="16"/>
        </w:rPr>
        <w:t xml:space="preserve">* niepotrzebne skreślić </w:t>
      </w:r>
      <w:r w:rsidR="006C3314" w:rsidRPr="002C078A">
        <w:rPr>
          <w:sz w:val="16"/>
          <w:szCs w:val="16"/>
        </w:rPr>
        <w:t>(jeżeli</w:t>
      </w:r>
      <w:r w:rsidRPr="002C078A">
        <w:rPr>
          <w:sz w:val="16"/>
          <w:szCs w:val="16"/>
        </w:rPr>
        <w:t xml:space="preserve"> wykonawca pozostaje w stosunku umowy </w:t>
      </w:r>
      <w:proofErr w:type="spellStart"/>
      <w:r w:rsidRPr="002C078A">
        <w:rPr>
          <w:sz w:val="16"/>
          <w:szCs w:val="16"/>
        </w:rPr>
        <w:t>cywilno</w:t>
      </w:r>
      <w:proofErr w:type="spellEnd"/>
      <w:r w:rsidRPr="002C078A">
        <w:rPr>
          <w:sz w:val="16"/>
          <w:szCs w:val="16"/>
        </w:rPr>
        <w:t xml:space="preserve"> prawnej pozostawiamy własne)</w:t>
      </w:r>
      <w:r w:rsidR="006C3314">
        <w:rPr>
          <w:sz w:val="16"/>
          <w:szCs w:val="16"/>
        </w:rPr>
        <w:t>.</w:t>
      </w:r>
    </w:p>
    <w:p w14:paraId="570AF763" w14:textId="0B9D5B67" w:rsidR="0021284A" w:rsidRPr="007D5EDA" w:rsidRDefault="006C3314" w:rsidP="00C51925">
      <w:pPr>
        <w:pStyle w:val="ust"/>
        <w:spacing w:before="120" w:after="120"/>
        <w:ind w:left="0" w:firstLine="0"/>
        <w:rPr>
          <w:rFonts w:ascii="Arial" w:hAnsi="Arial" w:cs="Arial"/>
          <w:color w:val="EE0000"/>
          <w:sz w:val="16"/>
          <w:szCs w:val="16"/>
          <w:lang w:eastAsia="en-US"/>
        </w:rPr>
      </w:pPr>
      <w:r w:rsidRPr="007D5EDA">
        <w:rPr>
          <w:rFonts w:ascii="Arial" w:hAnsi="Arial" w:cs="Arial"/>
          <w:color w:val="EE0000"/>
          <w:sz w:val="16"/>
          <w:szCs w:val="16"/>
          <w:lang w:eastAsia="en-US"/>
        </w:rPr>
        <w:t xml:space="preserve">** </w:t>
      </w:r>
      <w:r w:rsidR="007D5EDA">
        <w:rPr>
          <w:rFonts w:ascii="Arial" w:hAnsi="Arial" w:cs="Arial"/>
          <w:color w:val="EE0000"/>
          <w:sz w:val="16"/>
          <w:szCs w:val="16"/>
          <w:lang w:eastAsia="en-US"/>
        </w:rPr>
        <w:t xml:space="preserve">należy </w:t>
      </w:r>
      <w:r w:rsidRPr="007D5EDA">
        <w:rPr>
          <w:rFonts w:ascii="Arial" w:hAnsi="Arial" w:cs="Arial"/>
          <w:color w:val="EE0000"/>
          <w:sz w:val="16"/>
          <w:szCs w:val="16"/>
          <w:lang w:eastAsia="en-US"/>
        </w:rPr>
        <w:t xml:space="preserve">wypełnić </w:t>
      </w:r>
      <w:r w:rsidR="007D5EDA">
        <w:rPr>
          <w:rFonts w:ascii="Arial" w:hAnsi="Arial" w:cs="Arial"/>
          <w:color w:val="EE0000"/>
          <w:sz w:val="16"/>
          <w:szCs w:val="16"/>
          <w:lang w:eastAsia="en-US"/>
        </w:rPr>
        <w:t xml:space="preserve">wykaz </w:t>
      </w:r>
      <w:r w:rsidR="00BC2812" w:rsidRPr="007D5EDA">
        <w:rPr>
          <w:rFonts w:ascii="Arial" w:hAnsi="Arial" w:cs="Arial"/>
          <w:color w:val="EE0000"/>
          <w:sz w:val="16"/>
          <w:szCs w:val="16"/>
          <w:lang w:eastAsia="en-US"/>
        </w:rPr>
        <w:t xml:space="preserve">dla </w:t>
      </w:r>
      <w:r w:rsidR="007D5EDA" w:rsidRPr="007D5EDA">
        <w:rPr>
          <w:rFonts w:ascii="Arial" w:hAnsi="Arial" w:cs="Arial"/>
          <w:color w:val="EE0000"/>
          <w:sz w:val="16"/>
          <w:szCs w:val="16"/>
          <w:lang w:eastAsia="en-US"/>
        </w:rPr>
        <w:t>części,</w:t>
      </w:r>
      <w:r w:rsidRPr="007D5EDA">
        <w:rPr>
          <w:rFonts w:ascii="Arial" w:hAnsi="Arial" w:cs="Arial"/>
          <w:color w:val="EE0000"/>
          <w:sz w:val="16"/>
          <w:szCs w:val="16"/>
          <w:lang w:eastAsia="en-US"/>
        </w:rPr>
        <w:t xml:space="preserve"> na któr</w:t>
      </w:r>
      <w:r w:rsidR="00BC2812" w:rsidRPr="007D5EDA">
        <w:rPr>
          <w:rFonts w:ascii="Arial" w:hAnsi="Arial" w:cs="Arial"/>
          <w:color w:val="EE0000"/>
          <w:sz w:val="16"/>
          <w:szCs w:val="16"/>
          <w:lang w:eastAsia="en-US"/>
        </w:rPr>
        <w:t>ą</w:t>
      </w:r>
      <w:r w:rsidRPr="007D5EDA">
        <w:rPr>
          <w:rFonts w:ascii="Arial" w:hAnsi="Arial" w:cs="Arial"/>
          <w:color w:val="EE0000"/>
          <w:sz w:val="16"/>
          <w:szCs w:val="16"/>
          <w:lang w:eastAsia="en-US"/>
        </w:rPr>
        <w:t xml:space="preserve"> wykonawca składa ofertę.</w:t>
      </w:r>
      <w:r w:rsidR="00D9462A" w:rsidRPr="007D5EDA">
        <w:rPr>
          <w:rFonts w:ascii="Arial" w:hAnsi="Arial" w:cs="Arial"/>
          <w:color w:val="EE0000"/>
          <w:sz w:val="16"/>
          <w:szCs w:val="16"/>
          <w:lang w:eastAsia="en-US"/>
        </w:rPr>
        <w:tab/>
      </w:r>
      <w:r w:rsidR="00D9462A" w:rsidRPr="007D5EDA">
        <w:rPr>
          <w:rFonts w:ascii="Arial" w:hAnsi="Arial" w:cs="Arial"/>
          <w:color w:val="EE0000"/>
          <w:sz w:val="16"/>
          <w:szCs w:val="16"/>
          <w:lang w:eastAsia="en-US"/>
        </w:rPr>
        <w:tab/>
      </w:r>
    </w:p>
    <w:sectPr w:rsidR="0021284A" w:rsidRPr="007D5EDA" w:rsidSect="00EA3B29">
      <w:headerReference w:type="default" r:id="rId7"/>
      <w:footerReference w:type="even" r:id="rId8"/>
      <w:footerReference w:type="default" r:id="rId9"/>
      <w:pgSz w:w="16838" w:h="11906" w:orient="landscape"/>
      <w:pgMar w:top="567" w:right="1245" w:bottom="1135" w:left="1418" w:header="284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5AD36" w14:textId="77777777" w:rsidR="009F084D" w:rsidRDefault="009F084D">
      <w:r>
        <w:separator/>
      </w:r>
    </w:p>
  </w:endnote>
  <w:endnote w:type="continuationSeparator" w:id="0">
    <w:p w14:paraId="7CAA8108" w14:textId="77777777" w:rsidR="009F084D" w:rsidRDefault="009F0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ED6B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301A33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74354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131EDC7D" w14:textId="756327DD" w:rsidR="009E6C6C" w:rsidRPr="000B6691" w:rsidRDefault="009E6C6C" w:rsidP="009E6C6C">
    <w:pPr>
      <w:spacing w:line="360" w:lineRule="auto"/>
      <w:ind w:left="9072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</w:t>
    </w:r>
    <w:r w:rsidR="006C3314" w:rsidRPr="005439BC">
      <w:rPr>
        <w:rFonts w:ascii="Cambria" w:hAnsi="Cambria" w:cs="Arial"/>
        <w:i/>
        <w:sz w:val="16"/>
        <w:szCs w:val="16"/>
      </w:rPr>
      <w:t>podpisać kwalifikowanym</w:t>
    </w:r>
    <w:r w:rsidRPr="005439BC">
      <w:rPr>
        <w:rFonts w:ascii="Cambria" w:hAnsi="Cambria" w:cs="Arial"/>
        <w:i/>
        <w:sz w:val="16"/>
        <w:szCs w:val="16"/>
      </w:rPr>
      <w:t xml:space="preserve">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  <w:p w14:paraId="21FD5B56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0E438" w14:textId="77777777" w:rsidR="009F084D" w:rsidRDefault="009F084D">
      <w:r>
        <w:separator/>
      </w:r>
    </w:p>
  </w:footnote>
  <w:footnote w:type="continuationSeparator" w:id="0">
    <w:p w14:paraId="3E65BA9B" w14:textId="77777777" w:rsidR="009F084D" w:rsidRDefault="009F0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A623F" w14:textId="77777777" w:rsidR="00453D30" w:rsidRPr="002C078A" w:rsidRDefault="00453D30" w:rsidP="00453D30">
    <w:pPr>
      <w:pStyle w:val="Nagwek"/>
      <w:rPr>
        <w:rFonts w:ascii="Arial" w:hAnsi="Arial" w:cs="Arial"/>
        <w:sz w:val="20"/>
        <w:szCs w:val="20"/>
      </w:rPr>
    </w:pPr>
    <w:bookmarkStart w:id="7" w:name="_Hlk530999942"/>
    <w:bookmarkStart w:id="8" w:name="_Hlk530999941"/>
    <w:bookmarkStart w:id="9" w:name="_Hlk530999928"/>
    <w:bookmarkStart w:id="10" w:name="_Hlk530999927"/>
    <w:bookmarkStart w:id="11" w:name="_Hlk530999824"/>
  </w:p>
  <w:p w14:paraId="4F37F1D6" w14:textId="64FB9F56" w:rsidR="00453D30" w:rsidRPr="002C078A" w:rsidRDefault="00453D30" w:rsidP="00453D30">
    <w:pPr>
      <w:pStyle w:val="Nagwek"/>
      <w:pBdr>
        <w:bottom w:val="single" w:sz="4" w:space="1" w:color="auto"/>
        <w:between w:val="single" w:sz="4" w:space="1" w:color="4F81BD"/>
      </w:pBdr>
      <w:rPr>
        <w:rFonts w:ascii="Arial" w:hAnsi="Arial" w:cs="Arial"/>
        <w:sz w:val="18"/>
        <w:szCs w:val="18"/>
        <w:lang w:val="pl-PL" w:eastAsia="ar-SA"/>
      </w:rPr>
    </w:pPr>
    <w:r w:rsidRPr="002C078A">
      <w:rPr>
        <w:rFonts w:ascii="Arial" w:hAnsi="Arial" w:cs="Arial"/>
        <w:sz w:val="20"/>
        <w:szCs w:val="20"/>
        <w:lang w:val="pl-PL"/>
      </w:rPr>
      <w:t xml:space="preserve">Nr </w:t>
    </w:r>
    <w:bookmarkEnd w:id="7"/>
    <w:bookmarkEnd w:id="8"/>
    <w:bookmarkEnd w:id="9"/>
    <w:bookmarkEnd w:id="10"/>
    <w:bookmarkEnd w:id="11"/>
    <w:r w:rsidR="006C3314" w:rsidRPr="002C078A">
      <w:rPr>
        <w:rFonts w:ascii="Arial" w:hAnsi="Arial" w:cs="Arial"/>
        <w:sz w:val="20"/>
        <w:szCs w:val="20"/>
        <w:lang w:val="pl-PL"/>
      </w:rPr>
      <w:t>referencyjny:</w:t>
    </w:r>
    <w:r w:rsidR="006C3314" w:rsidRPr="002C078A">
      <w:rPr>
        <w:rFonts w:ascii="Arial" w:hAnsi="Arial" w:cs="Arial"/>
        <w:sz w:val="20"/>
        <w:szCs w:val="20"/>
      </w:rPr>
      <w:t xml:space="preserve"> </w:t>
    </w:r>
    <w:r w:rsidR="006C3314" w:rsidRPr="002C078A">
      <w:rPr>
        <w:rFonts w:ascii="Arial" w:hAnsi="Arial" w:cs="Arial"/>
        <w:b/>
        <w:sz w:val="20"/>
      </w:rPr>
      <w:t>RGI.ZP</w:t>
    </w:r>
    <w:r w:rsidRPr="006C3314">
      <w:rPr>
        <w:rFonts w:ascii="Arial" w:hAnsi="Arial" w:cs="Arial"/>
        <w:b/>
        <w:iCs/>
        <w:sz w:val="20"/>
        <w:szCs w:val="20"/>
        <w:lang w:val="pl-PL" w:eastAsia="ar-SA"/>
      </w:rPr>
      <w:t>.271</w:t>
    </w:r>
    <w:r w:rsidR="00662923" w:rsidRPr="006C3314">
      <w:rPr>
        <w:rFonts w:ascii="Arial" w:hAnsi="Arial" w:cs="Arial"/>
        <w:b/>
        <w:iCs/>
        <w:sz w:val="20"/>
        <w:szCs w:val="20"/>
        <w:lang w:val="pl-PL" w:eastAsia="ar-SA"/>
      </w:rPr>
      <w:t>.</w:t>
    </w:r>
    <w:r w:rsidR="007D5EDA">
      <w:rPr>
        <w:rFonts w:ascii="Arial" w:hAnsi="Arial" w:cs="Arial"/>
        <w:b/>
        <w:iCs/>
        <w:sz w:val="20"/>
        <w:szCs w:val="20"/>
        <w:lang w:val="pl-PL" w:eastAsia="ar-SA"/>
      </w:rPr>
      <w:t>4</w:t>
    </w:r>
    <w:r w:rsidR="00662923" w:rsidRPr="006C3314">
      <w:rPr>
        <w:rFonts w:ascii="Arial" w:hAnsi="Arial" w:cs="Arial"/>
        <w:b/>
        <w:iCs/>
        <w:sz w:val="20"/>
        <w:szCs w:val="20"/>
        <w:lang w:val="pl-PL" w:eastAsia="ar-SA"/>
      </w:rPr>
      <w:t>.</w:t>
    </w:r>
    <w:r w:rsidRPr="006C3314">
      <w:rPr>
        <w:rFonts w:ascii="Arial" w:hAnsi="Arial" w:cs="Arial"/>
        <w:b/>
        <w:iCs/>
        <w:sz w:val="20"/>
        <w:szCs w:val="20"/>
        <w:lang w:val="pl-PL" w:eastAsia="ar-SA"/>
      </w:rPr>
      <w:t>202</w:t>
    </w:r>
    <w:r w:rsidR="007D5EDA">
      <w:rPr>
        <w:rFonts w:ascii="Arial" w:hAnsi="Arial" w:cs="Arial"/>
        <w:b/>
        <w:iCs/>
        <w:sz w:val="20"/>
        <w:szCs w:val="20"/>
        <w:lang w:val="pl-PL" w:eastAsia="ar-SA"/>
      </w:rPr>
      <w:t>6</w:t>
    </w:r>
    <w:r w:rsidR="00662923">
      <w:rPr>
        <w:rFonts w:ascii="Arial" w:hAnsi="Arial" w:cs="Arial"/>
        <w:bCs/>
        <w:iCs/>
        <w:sz w:val="20"/>
        <w:szCs w:val="20"/>
        <w:lang w:val="pl-PL" w:eastAsia="ar-SA"/>
      </w:rPr>
      <w:t xml:space="preserve"> </w:t>
    </w:r>
    <w:r w:rsidR="00662923">
      <w:rPr>
        <w:rFonts w:ascii="Arial" w:hAnsi="Arial" w:cs="Arial"/>
        <w:bCs/>
        <w:iCs/>
        <w:sz w:val="20"/>
        <w:szCs w:val="20"/>
        <w:lang w:val="pl-PL" w:eastAsia="ar-SA"/>
      </w:rPr>
      <w:tab/>
    </w:r>
    <w:r w:rsidR="00662923">
      <w:rPr>
        <w:rFonts w:ascii="Arial" w:hAnsi="Arial" w:cs="Arial"/>
        <w:bCs/>
        <w:iCs/>
        <w:sz w:val="20"/>
        <w:szCs w:val="20"/>
        <w:lang w:val="pl-PL" w:eastAsia="ar-SA"/>
      </w:rPr>
      <w:tab/>
    </w:r>
    <w:r w:rsidR="00662923">
      <w:rPr>
        <w:rFonts w:ascii="Arial" w:hAnsi="Arial" w:cs="Arial"/>
        <w:bCs/>
        <w:iCs/>
        <w:sz w:val="20"/>
        <w:szCs w:val="20"/>
        <w:lang w:val="pl-PL" w:eastAsia="ar-SA"/>
      </w:rPr>
      <w:tab/>
    </w:r>
    <w:r w:rsidR="00662923">
      <w:rPr>
        <w:rFonts w:ascii="Arial" w:hAnsi="Arial" w:cs="Arial"/>
        <w:bCs/>
        <w:iCs/>
        <w:sz w:val="20"/>
        <w:szCs w:val="20"/>
        <w:lang w:val="pl-PL" w:eastAsia="ar-SA"/>
      </w:rPr>
      <w:tab/>
    </w:r>
    <w:r w:rsidR="00662923">
      <w:rPr>
        <w:rFonts w:ascii="Arial" w:hAnsi="Arial" w:cs="Arial"/>
        <w:bCs/>
        <w:iCs/>
        <w:sz w:val="20"/>
        <w:szCs w:val="20"/>
        <w:lang w:val="pl-PL" w:eastAsia="ar-SA"/>
      </w:rPr>
      <w:tab/>
    </w:r>
    <w:r w:rsidR="00662923">
      <w:rPr>
        <w:rFonts w:ascii="Arial" w:hAnsi="Arial" w:cs="Arial"/>
        <w:bCs/>
        <w:iCs/>
        <w:sz w:val="20"/>
        <w:szCs w:val="20"/>
        <w:lang w:val="pl-PL" w:eastAsia="ar-SA"/>
      </w:rPr>
      <w:tab/>
      <w:t xml:space="preserve">         </w:t>
    </w:r>
    <w:r w:rsidR="00662923" w:rsidRPr="00662923">
      <w:rPr>
        <w:rFonts w:ascii="Arial" w:hAnsi="Arial" w:cs="Arial"/>
        <w:sz w:val="20"/>
        <w:szCs w:val="20"/>
      </w:rPr>
      <w:t>Załącznik nr 7 do SWZ</w:t>
    </w:r>
  </w:p>
  <w:p w14:paraId="30458E9D" w14:textId="77777777" w:rsidR="00192A16" w:rsidRPr="00453D30" w:rsidRDefault="00192A16" w:rsidP="00453D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22"/>
    <w:multiLevelType w:val="singleLevel"/>
    <w:tmpl w:val="00000022"/>
    <w:name w:val="WW8Num5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AE12281"/>
    <w:multiLevelType w:val="hybridMultilevel"/>
    <w:tmpl w:val="ACB8AB3A"/>
    <w:lvl w:ilvl="0" w:tplc="A684A7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AB710D"/>
    <w:multiLevelType w:val="hybridMultilevel"/>
    <w:tmpl w:val="35CA0B48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1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3BF73160"/>
    <w:multiLevelType w:val="hybridMultilevel"/>
    <w:tmpl w:val="35CA0B48"/>
    <w:lvl w:ilvl="0" w:tplc="F7BC75B2">
      <w:start w:val="1"/>
      <w:numFmt w:val="decimal"/>
      <w:lvlText w:val="%1."/>
      <w:lvlJc w:val="left"/>
      <w:pPr>
        <w:ind w:left="502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6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7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0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42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3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4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5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926702"/>
    <w:multiLevelType w:val="hybridMultilevel"/>
    <w:tmpl w:val="67C67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5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7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0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61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13763723">
    <w:abstractNumId w:val="42"/>
  </w:num>
  <w:num w:numId="2" w16cid:durableId="1331954200">
    <w:abstractNumId w:val="48"/>
  </w:num>
  <w:num w:numId="3" w16cid:durableId="1607497345">
    <w:abstractNumId w:val="35"/>
  </w:num>
  <w:num w:numId="4" w16cid:durableId="1006596156">
    <w:abstractNumId w:val="29"/>
  </w:num>
  <w:num w:numId="5" w16cid:durableId="402459308">
    <w:abstractNumId w:val="20"/>
  </w:num>
  <w:num w:numId="6" w16cid:durableId="201745071">
    <w:abstractNumId w:val="39"/>
  </w:num>
  <w:num w:numId="7" w16cid:durableId="599024620">
    <w:abstractNumId w:val="43"/>
  </w:num>
  <w:num w:numId="8" w16cid:durableId="1527400030">
    <w:abstractNumId w:val="24"/>
  </w:num>
  <w:num w:numId="9" w16cid:durableId="105852668">
    <w:abstractNumId w:val="56"/>
  </w:num>
  <w:num w:numId="10" w16cid:durableId="1645349041">
    <w:abstractNumId w:val="61"/>
  </w:num>
  <w:num w:numId="11" w16cid:durableId="1440101089">
    <w:abstractNumId w:val="21"/>
  </w:num>
  <w:num w:numId="12" w16cid:durableId="1377125657">
    <w:abstractNumId w:val="59"/>
  </w:num>
  <w:num w:numId="13" w16cid:durableId="2103446866">
    <w:abstractNumId w:val="60"/>
  </w:num>
  <w:num w:numId="14" w16cid:durableId="798451735">
    <w:abstractNumId w:val="13"/>
  </w:num>
  <w:num w:numId="15" w16cid:durableId="140585083">
    <w:abstractNumId w:val="30"/>
  </w:num>
  <w:num w:numId="16" w16cid:durableId="948782957">
    <w:abstractNumId w:val="38"/>
  </w:num>
  <w:num w:numId="17" w16cid:durableId="1465125884">
    <w:abstractNumId w:val="55"/>
  </w:num>
  <w:num w:numId="18" w16cid:durableId="2008438513">
    <w:abstractNumId w:val="23"/>
  </w:num>
  <w:num w:numId="19" w16cid:durableId="1861551483">
    <w:abstractNumId w:val="15"/>
  </w:num>
  <w:num w:numId="20" w16cid:durableId="2324359">
    <w:abstractNumId w:val="18"/>
  </w:num>
  <w:num w:numId="21" w16cid:durableId="1451629487">
    <w:abstractNumId w:val="49"/>
  </w:num>
  <w:num w:numId="22" w16cid:durableId="1631478421">
    <w:abstractNumId w:val="19"/>
  </w:num>
  <w:num w:numId="23" w16cid:durableId="935989088">
    <w:abstractNumId w:val="54"/>
  </w:num>
  <w:num w:numId="24" w16cid:durableId="1552493581">
    <w:abstractNumId w:val="51"/>
  </w:num>
  <w:num w:numId="25" w16cid:durableId="503475677">
    <w:abstractNumId w:val="22"/>
  </w:num>
  <w:num w:numId="26" w16cid:durableId="11222075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22049419">
    <w:abstractNumId w:val="57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24782485">
    <w:abstractNumId w:val="3"/>
  </w:num>
  <w:num w:numId="29" w16cid:durableId="782917918">
    <w:abstractNumId w:val="8"/>
  </w:num>
  <w:num w:numId="30" w16cid:durableId="11151212">
    <w:abstractNumId w:val="2"/>
  </w:num>
  <w:num w:numId="31" w16cid:durableId="401216752">
    <w:abstractNumId w:val="47"/>
  </w:num>
  <w:num w:numId="32" w16cid:durableId="24335116">
    <w:abstractNumId w:val="11"/>
  </w:num>
  <w:num w:numId="33" w16cid:durableId="345207198">
    <w:abstractNumId w:val="32"/>
  </w:num>
  <w:num w:numId="34" w16cid:durableId="2065248255">
    <w:abstractNumId w:val="50"/>
  </w:num>
  <w:num w:numId="35" w16cid:durableId="1827044557">
    <w:abstractNumId w:val="17"/>
  </w:num>
  <w:num w:numId="36" w16cid:durableId="843128484">
    <w:abstractNumId w:val="58"/>
  </w:num>
  <w:num w:numId="37" w16cid:durableId="1268469303">
    <w:abstractNumId w:val="16"/>
  </w:num>
  <w:num w:numId="38" w16cid:durableId="619646022">
    <w:abstractNumId w:val="10"/>
  </w:num>
  <w:num w:numId="39" w16cid:durableId="1711228087">
    <w:abstractNumId w:val="26"/>
  </w:num>
  <w:num w:numId="40" w16cid:durableId="293022108">
    <w:abstractNumId w:val="44"/>
  </w:num>
  <w:num w:numId="41" w16cid:durableId="644310245">
    <w:abstractNumId w:val="40"/>
  </w:num>
  <w:num w:numId="42" w16cid:durableId="87499976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1747695">
    <w:abstractNumId w:val="31"/>
  </w:num>
  <w:num w:numId="44" w16cid:durableId="2018536006">
    <w:abstractNumId w:val="27"/>
  </w:num>
  <w:num w:numId="45" w16cid:durableId="1390953059">
    <w:abstractNumId w:val="14"/>
  </w:num>
  <w:num w:numId="46" w16cid:durableId="420226160">
    <w:abstractNumId w:val="33"/>
  </w:num>
  <w:num w:numId="47" w16cid:durableId="1468085088">
    <w:abstractNumId w:val="45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396435603">
    <w:abstractNumId w:val="37"/>
  </w:num>
  <w:num w:numId="49" w16cid:durableId="721321759">
    <w:abstractNumId w:val="9"/>
  </w:num>
  <w:num w:numId="50" w16cid:durableId="1273318677">
    <w:abstractNumId w:val="53"/>
  </w:num>
  <w:num w:numId="51" w16cid:durableId="713044232">
    <w:abstractNumId w:val="12"/>
  </w:num>
  <w:num w:numId="52" w16cid:durableId="946039646">
    <w:abstractNumId w:val="45"/>
  </w:num>
  <w:num w:numId="53" w16cid:durableId="415901719">
    <w:abstractNumId w:val="25"/>
  </w:num>
  <w:num w:numId="54" w16cid:durableId="262081106">
    <w:abstractNumId w:val="34"/>
  </w:num>
  <w:num w:numId="55" w16cid:durableId="1649899380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20A3B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1A85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4151"/>
    <w:rsid w:val="000858B3"/>
    <w:rsid w:val="00090A82"/>
    <w:rsid w:val="00091FCF"/>
    <w:rsid w:val="000970DD"/>
    <w:rsid w:val="000A0528"/>
    <w:rsid w:val="000A1940"/>
    <w:rsid w:val="000A1981"/>
    <w:rsid w:val="000A27ED"/>
    <w:rsid w:val="000A3BB7"/>
    <w:rsid w:val="000A5E42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0E72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3D7F"/>
    <w:rsid w:val="00164F38"/>
    <w:rsid w:val="00165D29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59ED"/>
    <w:rsid w:val="001B63E7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13CD"/>
    <w:rsid w:val="001D353E"/>
    <w:rsid w:val="001D6CF9"/>
    <w:rsid w:val="001E319E"/>
    <w:rsid w:val="001E6C02"/>
    <w:rsid w:val="001E6F19"/>
    <w:rsid w:val="001E7988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B35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770"/>
    <w:rsid w:val="002365B7"/>
    <w:rsid w:val="00241840"/>
    <w:rsid w:val="00241C6C"/>
    <w:rsid w:val="002447F6"/>
    <w:rsid w:val="00246020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90EB4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078A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E2509"/>
    <w:rsid w:val="002F0291"/>
    <w:rsid w:val="002F16D6"/>
    <w:rsid w:val="002F26C4"/>
    <w:rsid w:val="002F79CA"/>
    <w:rsid w:val="00302288"/>
    <w:rsid w:val="00302515"/>
    <w:rsid w:val="00302B07"/>
    <w:rsid w:val="00303792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BBC"/>
    <w:rsid w:val="00347FAF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0E57"/>
    <w:rsid w:val="003743D2"/>
    <w:rsid w:val="003809D8"/>
    <w:rsid w:val="00382285"/>
    <w:rsid w:val="00382504"/>
    <w:rsid w:val="00383D3C"/>
    <w:rsid w:val="0038444D"/>
    <w:rsid w:val="00386C48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A75B1"/>
    <w:rsid w:val="003A7735"/>
    <w:rsid w:val="003B13A9"/>
    <w:rsid w:val="003B6F73"/>
    <w:rsid w:val="003C48F1"/>
    <w:rsid w:val="003C4B19"/>
    <w:rsid w:val="003C659A"/>
    <w:rsid w:val="003C7514"/>
    <w:rsid w:val="003D1ED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3D30"/>
    <w:rsid w:val="00460E98"/>
    <w:rsid w:val="00460EBC"/>
    <w:rsid w:val="004617BB"/>
    <w:rsid w:val="00462A4F"/>
    <w:rsid w:val="004639B5"/>
    <w:rsid w:val="0047062C"/>
    <w:rsid w:val="004748C0"/>
    <w:rsid w:val="00477ADD"/>
    <w:rsid w:val="00480774"/>
    <w:rsid w:val="004825FF"/>
    <w:rsid w:val="00483B12"/>
    <w:rsid w:val="00484A69"/>
    <w:rsid w:val="0048569A"/>
    <w:rsid w:val="00485B52"/>
    <w:rsid w:val="00490F36"/>
    <w:rsid w:val="004912D9"/>
    <w:rsid w:val="004934C5"/>
    <w:rsid w:val="0049371B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1D58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12ED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599C"/>
    <w:rsid w:val="005578DF"/>
    <w:rsid w:val="00560C4D"/>
    <w:rsid w:val="00562ABE"/>
    <w:rsid w:val="00563C92"/>
    <w:rsid w:val="00564049"/>
    <w:rsid w:val="00564ED6"/>
    <w:rsid w:val="0056694D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588A"/>
    <w:rsid w:val="005B6911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D724B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3699A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2923"/>
    <w:rsid w:val="0066323E"/>
    <w:rsid w:val="00664AC0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34B4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B004E"/>
    <w:rsid w:val="006B2435"/>
    <w:rsid w:val="006B3219"/>
    <w:rsid w:val="006B48EB"/>
    <w:rsid w:val="006B65EA"/>
    <w:rsid w:val="006B6D15"/>
    <w:rsid w:val="006C1399"/>
    <w:rsid w:val="006C3314"/>
    <w:rsid w:val="006C3755"/>
    <w:rsid w:val="006C3D0A"/>
    <w:rsid w:val="006C3D86"/>
    <w:rsid w:val="006C5B73"/>
    <w:rsid w:val="006D0291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663F"/>
    <w:rsid w:val="007877E3"/>
    <w:rsid w:val="00787E16"/>
    <w:rsid w:val="00792AF3"/>
    <w:rsid w:val="00792EE6"/>
    <w:rsid w:val="00793775"/>
    <w:rsid w:val="0079444B"/>
    <w:rsid w:val="007953E4"/>
    <w:rsid w:val="0079655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D5EDA"/>
    <w:rsid w:val="007E08D6"/>
    <w:rsid w:val="007E23AC"/>
    <w:rsid w:val="007E6310"/>
    <w:rsid w:val="007F0177"/>
    <w:rsid w:val="007F0805"/>
    <w:rsid w:val="007F0EBC"/>
    <w:rsid w:val="007F1066"/>
    <w:rsid w:val="007F34EC"/>
    <w:rsid w:val="007F3FE7"/>
    <w:rsid w:val="007F4967"/>
    <w:rsid w:val="007F4FAE"/>
    <w:rsid w:val="007F5A51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43D3"/>
    <w:rsid w:val="00883CF7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5146"/>
    <w:rsid w:val="00936437"/>
    <w:rsid w:val="00937018"/>
    <w:rsid w:val="009370DA"/>
    <w:rsid w:val="00937E37"/>
    <w:rsid w:val="00940ADF"/>
    <w:rsid w:val="00940C71"/>
    <w:rsid w:val="009427CB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420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161"/>
    <w:rsid w:val="009D4D28"/>
    <w:rsid w:val="009D5F18"/>
    <w:rsid w:val="009D6C0A"/>
    <w:rsid w:val="009E13F4"/>
    <w:rsid w:val="009E3077"/>
    <w:rsid w:val="009E3C0C"/>
    <w:rsid w:val="009E6B1D"/>
    <w:rsid w:val="009E6C6C"/>
    <w:rsid w:val="009E7D5D"/>
    <w:rsid w:val="009F084D"/>
    <w:rsid w:val="009F246A"/>
    <w:rsid w:val="009F3788"/>
    <w:rsid w:val="009F41F4"/>
    <w:rsid w:val="009F7330"/>
    <w:rsid w:val="00A001A0"/>
    <w:rsid w:val="00A0076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3D0B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2E22"/>
    <w:rsid w:val="00A578F5"/>
    <w:rsid w:val="00A6013A"/>
    <w:rsid w:val="00A62E79"/>
    <w:rsid w:val="00A66B1C"/>
    <w:rsid w:val="00A71919"/>
    <w:rsid w:val="00A71CB4"/>
    <w:rsid w:val="00A71E09"/>
    <w:rsid w:val="00A74A76"/>
    <w:rsid w:val="00A74B97"/>
    <w:rsid w:val="00A7645F"/>
    <w:rsid w:val="00A80452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AF7BB1"/>
    <w:rsid w:val="00B01A2A"/>
    <w:rsid w:val="00B02E5B"/>
    <w:rsid w:val="00B0402C"/>
    <w:rsid w:val="00B046B3"/>
    <w:rsid w:val="00B04961"/>
    <w:rsid w:val="00B04E14"/>
    <w:rsid w:val="00B119CC"/>
    <w:rsid w:val="00B11C33"/>
    <w:rsid w:val="00B1499E"/>
    <w:rsid w:val="00B153AF"/>
    <w:rsid w:val="00B16109"/>
    <w:rsid w:val="00B20941"/>
    <w:rsid w:val="00B20BCF"/>
    <w:rsid w:val="00B21D2F"/>
    <w:rsid w:val="00B21E12"/>
    <w:rsid w:val="00B237A1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5090F"/>
    <w:rsid w:val="00B52161"/>
    <w:rsid w:val="00B5465B"/>
    <w:rsid w:val="00B55B34"/>
    <w:rsid w:val="00B57C21"/>
    <w:rsid w:val="00B604FC"/>
    <w:rsid w:val="00B6181B"/>
    <w:rsid w:val="00B61C63"/>
    <w:rsid w:val="00B64E61"/>
    <w:rsid w:val="00B66F2C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7B2C"/>
    <w:rsid w:val="00BA7C69"/>
    <w:rsid w:val="00BB0B80"/>
    <w:rsid w:val="00BB19B8"/>
    <w:rsid w:val="00BB7015"/>
    <w:rsid w:val="00BC0322"/>
    <w:rsid w:val="00BC077D"/>
    <w:rsid w:val="00BC2812"/>
    <w:rsid w:val="00BC4A55"/>
    <w:rsid w:val="00BC54A6"/>
    <w:rsid w:val="00BC77C5"/>
    <w:rsid w:val="00BD1112"/>
    <w:rsid w:val="00BD2D8F"/>
    <w:rsid w:val="00BD58A4"/>
    <w:rsid w:val="00BD6049"/>
    <w:rsid w:val="00BD7949"/>
    <w:rsid w:val="00BE087A"/>
    <w:rsid w:val="00BE0A7B"/>
    <w:rsid w:val="00BE28EE"/>
    <w:rsid w:val="00BE38A8"/>
    <w:rsid w:val="00BE43AB"/>
    <w:rsid w:val="00BF15F1"/>
    <w:rsid w:val="00BF19AB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0716D"/>
    <w:rsid w:val="00C077CF"/>
    <w:rsid w:val="00C10C91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925"/>
    <w:rsid w:val="00C51F8C"/>
    <w:rsid w:val="00C5533B"/>
    <w:rsid w:val="00C574BE"/>
    <w:rsid w:val="00C57F0E"/>
    <w:rsid w:val="00C6357F"/>
    <w:rsid w:val="00C64003"/>
    <w:rsid w:val="00C640EF"/>
    <w:rsid w:val="00C64D2E"/>
    <w:rsid w:val="00C652B5"/>
    <w:rsid w:val="00C67F59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7C1D"/>
    <w:rsid w:val="00CA152F"/>
    <w:rsid w:val="00CA4619"/>
    <w:rsid w:val="00CB49E0"/>
    <w:rsid w:val="00CB6C60"/>
    <w:rsid w:val="00CC2C7F"/>
    <w:rsid w:val="00CC3229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4517"/>
    <w:rsid w:val="00D0511E"/>
    <w:rsid w:val="00D1025F"/>
    <w:rsid w:val="00D10717"/>
    <w:rsid w:val="00D12383"/>
    <w:rsid w:val="00D12DCC"/>
    <w:rsid w:val="00D14073"/>
    <w:rsid w:val="00D1415B"/>
    <w:rsid w:val="00D14DCB"/>
    <w:rsid w:val="00D16E6D"/>
    <w:rsid w:val="00D17623"/>
    <w:rsid w:val="00D20D15"/>
    <w:rsid w:val="00D21293"/>
    <w:rsid w:val="00D2211F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569A4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0F6"/>
    <w:rsid w:val="00D91670"/>
    <w:rsid w:val="00D917CF"/>
    <w:rsid w:val="00D928C6"/>
    <w:rsid w:val="00D93276"/>
    <w:rsid w:val="00D93CF7"/>
    <w:rsid w:val="00D9462A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2B58"/>
    <w:rsid w:val="00DE5733"/>
    <w:rsid w:val="00DE67E4"/>
    <w:rsid w:val="00DE68FF"/>
    <w:rsid w:val="00DE75D3"/>
    <w:rsid w:val="00DE7EFD"/>
    <w:rsid w:val="00DF01CD"/>
    <w:rsid w:val="00DF021C"/>
    <w:rsid w:val="00DF1AE3"/>
    <w:rsid w:val="00DF5D0D"/>
    <w:rsid w:val="00DF68C8"/>
    <w:rsid w:val="00E00090"/>
    <w:rsid w:val="00E02BC5"/>
    <w:rsid w:val="00E110B9"/>
    <w:rsid w:val="00E11444"/>
    <w:rsid w:val="00E16EEB"/>
    <w:rsid w:val="00E176CD"/>
    <w:rsid w:val="00E21C70"/>
    <w:rsid w:val="00E2384B"/>
    <w:rsid w:val="00E23DFE"/>
    <w:rsid w:val="00E26811"/>
    <w:rsid w:val="00E274B5"/>
    <w:rsid w:val="00E27D50"/>
    <w:rsid w:val="00E306A1"/>
    <w:rsid w:val="00E306CF"/>
    <w:rsid w:val="00E315F1"/>
    <w:rsid w:val="00E31776"/>
    <w:rsid w:val="00E333F5"/>
    <w:rsid w:val="00E350EB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DAD"/>
    <w:rsid w:val="00E55C88"/>
    <w:rsid w:val="00E5600C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3277"/>
    <w:rsid w:val="00E97562"/>
    <w:rsid w:val="00EA0402"/>
    <w:rsid w:val="00EA065A"/>
    <w:rsid w:val="00EA0715"/>
    <w:rsid w:val="00EA2BDF"/>
    <w:rsid w:val="00EA3B29"/>
    <w:rsid w:val="00EA4C1A"/>
    <w:rsid w:val="00EB1584"/>
    <w:rsid w:val="00EB26BF"/>
    <w:rsid w:val="00EB3FB3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1FD0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713BE"/>
    <w:rsid w:val="00F71BB5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977F6"/>
    <w:rsid w:val="00FA12D9"/>
    <w:rsid w:val="00FA1C7E"/>
    <w:rsid w:val="00FA5362"/>
    <w:rsid w:val="00FB1331"/>
    <w:rsid w:val="00FB2E1F"/>
    <w:rsid w:val="00FC1F4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F1161"/>
  <w15:chartTrackingRefBased/>
  <w15:docId w15:val="{13DE3F3A-4BCB-4047-9093-E10A14C8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CW_Lista,normalny tekst,L1,Numerowanie,Akapit z listą5,T_SZ_List Paragraph,Nagłowek 3,Preambuła,Akapit z listą BS,Kolorowa lista — akcent 11,Dot pt,F5 List Paragraph,Recommendation,List Paragraph11,lp1,maz_wyliczenie,opis dzialania,Normal"/>
    <w:basedOn w:val="Normalny"/>
    <w:link w:val="AkapitzlistZnak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link w:val="BezodstpwZnak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2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077CF"/>
    <w:rPr>
      <w:sz w:val="24"/>
      <w:szCs w:val="24"/>
    </w:rPr>
  </w:style>
  <w:style w:type="character" w:customStyle="1" w:styleId="BezodstpwZnak">
    <w:name w:val="Bez odstępów Znak"/>
    <w:link w:val="Bezodstpw"/>
    <w:locked/>
    <w:rsid w:val="006D0291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normalny tekst Znak,L1 Znak,Numerowanie Znak,Akapit z listą5 Znak,T_SZ_List Paragraph Znak,Nagłowek 3 Znak,Preambuła Znak,Akapit z listą BS Znak,Kolorowa lista — akcent 11 Znak,Dot pt Znak,F5 List Paragraph Znak"/>
    <w:link w:val="Akapitzlist"/>
    <w:qFormat/>
    <w:rsid w:val="00883CF7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518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Agata Sitek</cp:lastModifiedBy>
  <cp:revision>29</cp:revision>
  <cp:lastPrinted>2013-04-03T06:33:00Z</cp:lastPrinted>
  <dcterms:created xsi:type="dcterms:W3CDTF">2022-06-01T09:15:00Z</dcterms:created>
  <dcterms:modified xsi:type="dcterms:W3CDTF">2026-03-31T10:19:00Z</dcterms:modified>
</cp:coreProperties>
</file>